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AA18676" w14:textId="7438EE29" w:rsidR="00993AA6" w:rsidRPr="00DB4046" w:rsidRDefault="00DB4046" w:rsidP="00993AA6">
      <w:pPr>
        <w:rPr>
          <w:rFonts w:ascii="Helvetica" w:hAnsi="Helvetica"/>
          <w:b/>
          <w:bCs/>
          <w:sz w:val="54"/>
          <w:szCs w:val="54"/>
        </w:rPr>
      </w:pPr>
      <w:r>
        <w:rPr>
          <w:rFonts w:ascii="Helvetica" w:hAnsi="Helvetica"/>
          <w:b/>
          <w:bCs/>
          <w:sz w:val="54"/>
          <w:szCs w:val="54"/>
        </w:rPr>
        <w:t>C</w:t>
      </w:r>
      <w:r w:rsidRPr="00DB4046">
        <w:rPr>
          <w:rFonts w:ascii="Helvetica" w:hAnsi="Helvetica"/>
          <w:b/>
          <w:bCs/>
          <w:sz w:val="54"/>
          <w:szCs w:val="54"/>
        </w:rPr>
        <w:t>heesy Salsa Chicken</w:t>
      </w:r>
    </w:p>
    <w:p w14:paraId="724362D6" w14:textId="77777777" w:rsidR="00DB4046" w:rsidRDefault="00DB4046" w:rsidP="00993AA6">
      <w:pPr>
        <w:rPr>
          <w:rFonts w:ascii="Helvetica" w:hAnsi="Helvetica"/>
          <w:sz w:val="27"/>
          <w:szCs w:val="27"/>
        </w:rPr>
      </w:pPr>
    </w:p>
    <w:p w14:paraId="5B008126" w14:textId="74401ABA" w:rsidR="00872BBF" w:rsidRDefault="00872BBF" w:rsidP="00872BBF">
      <w:pPr>
        <w:rPr>
          <w:rFonts w:ascii="Helvetica" w:hAnsi="Helvetica"/>
          <w:sz w:val="27"/>
          <w:szCs w:val="27"/>
        </w:rPr>
      </w:pPr>
      <w:r w:rsidRPr="00872BBF">
        <w:rPr>
          <w:rFonts w:ascii="Helvetica" w:hAnsi="Helvetica"/>
          <w:sz w:val="27"/>
          <w:szCs w:val="27"/>
        </w:rPr>
        <w:t>This Cheesy Salsa Chicken is a go-to dinner recipe that delivers bold flavor with minimal effort. Perfect for busy weeknights, it features tender, seared chicken breasts baked in a generous layer of El Picante salsa and topped with melted Cheddar cheese. With just a handful of ingredients and about 30 minutes from start to finish, it's a comforting, crowd-pleasing meal that feels home cooked but couldn’t be easier to make.</w:t>
      </w:r>
    </w:p>
    <w:p w14:paraId="070348F1" w14:textId="77777777" w:rsidR="00872BBF" w:rsidRPr="00872BBF" w:rsidRDefault="00872BBF" w:rsidP="00872BBF">
      <w:pPr>
        <w:rPr>
          <w:rFonts w:ascii="Helvetica" w:hAnsi="Helvetica"/>
          <w:sz w:val="27"/>
          <w:szCs w:val="27"/>
        </w:rPr>
      </w:pPr>
    </w:p>
    <w:p w14:paraId="3D6775C2" w14:textId="77777777" w:rsidR="00872BBF" w:rsidRDefault="00872BBF" w:rsidP="00872BBF">
      <w:pPr>
        <w:rPr>
          <w:rFonts w:ascii="Helvetica" w:hAnsi="Helvetica"/>
          <w:sz w:val="27"/>
          <w:szCs w:val="27"/>
        </w:rPr>
      </w:pPr>
      <w:r w:rsidRPr="00872BBF">
        <w:rPr>
          <w:rFonts w:ascii="Helvetica" w:hAnsi="Helvetica"/>
          <w:sz w:val="27"/>
          <w:szCs w:val="27"/>
        </w:rPr>
        <w:t xml:space="preserve">The real flavor hero here is </w:t>
      </w:r>
      <w:r w:rsidRPr="00872BBF">
        <w:rPr>
          <w:rFonts w:ascii="Helvetica" w:hAnsi="Helvetica"/>
          <w:b/>
          <w:bCs/>
          <w:sz w:val="27"/>
          <w:szCs w:val="27"/>
        </w:rPr>
        <w:t>El Picante salsa</w:t>
      </w:r>
      <w:r w:rsidRPr="00872BBF">
        <w:rPr>
          <w:rFonts w:ascii="Helvetica" w:hAnsi="Helvetica"/>
          <w:sz w:val="27"/>
          <w:szCs w:val="27"/>
        </w:rPr>
        <w:t>, which infuses the chicken with a balanced blend of heat, brightness, and real tomato-and-pepper depth. Whether you choose the All Natural, Diablo, or Verde variety, each adds its own signature kick that transforms this simple dish into something crave-worthy. Serve it over rice with a side of steamed vegetables, and you’ve got a complete meal that satisfies without the fuss.</w:t>
      </w:r>
    </w:p>
    <w:p w14:paraId="624E9EE9" w14:textId="77777777" w:rsidR="00872BBF" w:rsidRPr="00872BBF" w:rsidRDefault="00872BBF" w:rsidP="00872BBF">
      <w:pPr>
        <w:rPr>
          <w:rFonts w:ascii="Helvetica" w:hAnsi="Helvetica"/>
          <w:sz w:val="27"/>
          <w:szCs w:val="27"/>
        </w:rPr>
      </w:pPr>
    </w:p>
    <w:p w14:paraId="451D5CFB" w14:textId="77777777" w:rsidR="00872BBF" w:rsidRPr="00872BBF" w:rsidRDefault="00872BBF" w:rsidP="00872BBF">
      <w:pPr>
        <w:rPr>
          <w:rFonts w:ascii="Helvetica" w:hAnsi="Helvetica"/>
          <w:sz w:val="27"/>
          <w:szCs w:val="27"/>
        </w:rPr>
      </w:pPr>
      <w:r w:rsidRPr="00872BBF">
        <w:rPr>
          <w:rFonts w:ascii="Helvetica" w:hAnsi="Helvetica"/>
          <w:sz w:val="27"/>
          <w:szCs w:val="27"/>
        </w:rPr>
        <w:t>Whether you're feeding the family or cooking for guests, this cheesy, saucy, skillet-to-oven recipe is sure to become a repeat favorite. It's proof that great flavor doesn't need to be complicated—especially when El Picante is involved.</w:t>
      </w:r>
    </w:p>
    <w:p w14:paraId="1F9C943C" w14:textId="77777777" w:rsidR="00811432" w:rsidRDefault="00811432" w:rsidP="00616F89">
      <w:pPr>
        <w:rPr>
          <w:rFonts w:ascii="Helvetica" w:hAnsi="Helvetica"/>
          <w:b/>
          <w:bCs/>
          <w:sz w:val="54"/>
          <w:szCs w:val="54"/>
        </w:rPr>
      </w:pPr>
    </w:p>
    <w:p w14:paraId="1B6F3A72" w14:textId="7D7FCC54" w:rsidR="00616F89" w:rsidRDefault="00DB4046" w:rsidP="00AA197E">
      <w:pPr>
        <w:spacing w:before="100" w:beforeAutospacing="1" w:after="100" w:afterAutospacing="1" w:line="648" w:lineRule="atLeast"/>
        <w:outlineLvl w:val="1"/>
        <w:rPr>
          <w:rFonts w:ascii="Helvetica" w:hAnsi="Helvetica"/>
          <w:b/>
          <w:bCs/>
          <w:sz w:val="54"/>
          <w:szCs w:val="54"/>
        </w:rPr>
      </w:pPr>
      <w:r>
        <w:rPr>
          <w:rFonts w:ascii="Helvetica" w:hAnsi="Helvetica"/>
          <w:b/>
          <w:bCs/>
          <w:noProof/>
          <w:sz w:val="54"/>
          <w:szCs w:val="54"/>
        </w:rPr>
        <w:drawing>
          <wp:inline distT="0" distB="0" distL="0" distR="0" wp14:anchorId="2ACEB3C5" wp14:editId="441FCBC2">
            <wp:extent cx="1571424" cy="2208179"/>
            <wp:effectExtent l="0" t="0" r="3810" b="1905"/>
            <wp:docPr id="248722318" name="Picture 1" descr="Food in a pan with sauce and green onions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8722318" name="Picture 1" descr="Food in a pan with sauce and green onions&#10;&#10;AI-generated content may be incorrect.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1619642" cy="22759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0B9427" w14:textId="77777777" w:rsidR="000A2D0C" w:rsidRDefault="000A2D0C" w:rsidP="00426754">
      <w:pPr>
        <w:rPr>
          <w:b/>
          <w:bCs/>
          <w:sz w:val="32"/>
          <w:szCs w:val="32"/>
        </w:rPr>
      </w:pPr>
    </w:p>
    <w:p w14:paraId="2665B9EB" w14:textId="77777777" w:rsidR="000A2D0C" w:rsidRDefault="000A2D0C" w:rsidP="000A2D0C">
      <w:pPr>
        <w:spacing w:line="405" w:lineRule="atLeast"/>
        <w:rPr>
          <w:rFonts w:ascii="Helvetica" w:hAnsi="Helvetica"/>
          <w:b/>
          <w:bCs/>
          <w:sz w:val="27"/>
          <w:szCs w:val="27"/>
        </w:rPr>
      </w:pPr>
      <w:r>
        <w:rPr>
          <w:rFonts w:ascii="Helvetica" w:hAnsi="Helvetica"/>
          <w:b/>
          <w:bCs/>
          <w:sz w:val="27"/>
          <w:szCs w:val="27"/>
        </w:rPr>
        <w:t>Prep Time:</w:t>
      </w:r>
    </w:p>
    <w:p w14:paraId="72D1678B" w14:textId="5CA84F7B" w:rsidR="000A2D0C" w:rsidRDefault="00DB4046" w:rsidP="000A2D0C">
      <w:pPr>
        <w:rPr>
          <w:rFonts w:ascii="Helvetica" w:hAnsi="Helvetica"/>
          <w:sz w:val="27"/>
          <w:szCs w:val="27"/>
        </w:rPr>
      </w:pPr>
      <w:r>
        <w:rPr>
          <w:rFonts w:ascii="Helvetica" w:hAnsi="Helvetica"/>
          <w:sz w:val="27"/>
          <w:szCs w:val="27"/>
        </w:rPr>
        <w:lastRenderedPageBreak/>
        <w:t>5</w:t>
      </w:r>
      <w:r w:rsidR="000A2D0C">
        <w:rPr>
          <w:rFonts w:ascii="Helvetica" w:hAnsi="Helvetica"/>
          <w:sz w:val="27"/>
          <w:szCs w:val="27"/>
        </w:rPr>
        <w:t xml:space="preserve"> mins</w:t>
      </w:r>
    </w:p>
    <w:p w14:paraId="11172D8A" w14:textId="77777777" w:rsidR="000A2D0C" w:rsidRDefault="000A2D0C" w:rsidP="000A2D0C">
      <w:pPr>
        <w:rPr>
          <w:rFonts w:ascii="Helvetica" w:hAnsi="Helvetica"/>
          <w:b/>
          <w:bCs/>
          <w:sz w:val="27"/>
          <w:szCs w:val="27"/>
        </w:rPr>
      </w:pPr>
    </w:p>
    <w:p w14:paraId="64873728" w14:textId="667E29D1" w:rsidR="000A2D0C" w:rsidRPr="000A2D0C" w:rsidRDefault="000A2D0C" w:rsidP="000A2D0C">
      <w:pPr>
        <w:rPr>
          <w:rFonts w:ascii="Helvetica" w:hAnsi="Helvetica"/>
          <w:sz w:val="27"/>
          <w:szCs w:val="27"/>
        </w:rPr>
      </w:pPr>
      <w:r>
        <w:rPr>
          <w:rFonts w:ascii="Helvetica" w:hAnsi="Helvetica"/>
          <w:b/>
          <w:bCs/>
          <w:sz w:val="27"/>
          <w:szCs w:val="27"/>
        </w:rPr>
        <w:t>Cook Time:</w:t>
      </w:r>
    </w:p>
    <w:p w14:paraId="502CF3B2" w14:textId="1E57B834" w:rsidR="00DB4046" w:rsidRDefault="00DB4046" w:rsidP="00DB4046">
      <w:pPr>
        <w:rPr>
          <w:rFonts w:ascii="Helvetica" w:hAnsi="Helvetica"/>
          <w:sz w:val="27"/>
          <w:szCs w:val="27"/>
        </w:rPr>
      </w:pPr>
      <w:r>
        <w:rPr>
          <w:rFonts w:ascii="Helvetica" w:hAnsi="Helvetica"/>
          <w:sz w:val="27"/>
          <w:szCs w:val="27"/>
        </w:rPr>
        <w:t>25 mins</w:t>
      </w:r>
    </w:p>
    <w:p w14:paraId="082C40C8" w14:textId="77777777" w:rsidR="000A2D0C" w:rsidRDefault="000A2D0C" w:rsidP="000A2D0C">
      <w:pPr>
        <w:spacing w:line="405" w:lineRule="atLeast"/>
        <w:rPr>
          <w:rFonts w:ascii="Helvetica" w:hAnsi="Helvetica"/>
          <w:b/>
          <w:bCs/>
          <w:sz w:val="27"/>
          <w:szCs w:val="27"/>
        </w:rPr>
      </w:pPr>
    </w:p>
    <w:p w14:paraId="0CD91ADC" w14:textId="413ACF37" w:rsidR="000A2D0C" w:rsidRDefault="000A2D0C" w:rsidP="000A2D0C">
      <w:pPr>
        <w:spacing w:line="405" w:lineRule="atLeast"/>
        <w:rPr>
          <w:rFonts w:ascii="Helvetica" w:hAnsi="Helvetica"/>
          <w:b/>
          <w:bCs/>
          <w:sz w:val="27"/>
          <w:szCs w:val="27"/>
        </w:rPr>
      </w:pPr>
      <w:r>
        <w:rPr>
          <w:rFonts w:ascii="Helvetica" w:hAnsi="Helvetica"/>
          <w:b/>
          <w:bCs/>
          <w:sz w:val="27"/>
          <w:szCs w:val="27"/>
        </w:rPr>
        <w:t>Total Time:</w:t>
      </w:r>
    </w:p>
    <w:p w14:paraId="15A27A7B" w14:textId="2D9A225A" w:rsidR="00DB4046" w:rsidRDefault="00DB4046" w:rsidP="00DB4046">
      <w:pPr>
        <w:rPr>
          <w:rFonts w:ascii="Helvetica" w:hAnsi="Helvetica"/>
          <w:sz w:val="27"/>
          <w:szCs w:val="27"/>
        </w:rPr>
      </w:pPr>
      <w:r>
        <w:rPr>
          <w:rFonts w:ascii="Helvetica" w:hAnsi="Helvetica"/>
          <w:sz w:val="27"/>
          <w:szCs w:val="27"/>
        </w:rPr>
        <w:t>30 mins</w:t>
      </w:r>
    </w:p>
    <w:p w14:paraId="7FE83226" w14:textId="15416D6B" w:rsidR="000A2D0C" w:rsidRDefault="000A2D0C" w:rsidP="000A2D0C">
      <w:pPr>
        <w:rPr>
          <w:rFonts w:ascii="Helvetica" w:hAnsi="Helvetica"/>
          <w:sz w:val="27"/>
          <w:szCs w:val="27"/>
        </w:rPr>
      </w:pPr>
    </w:p>
    <w:p w14:paraId="27AAE869" w14:textId="77777777" w:rsidR="000A2D0C" w:rsidRDefault="000A2D0C" w:rsidP="000A2D0C">
      <w:pPr>
        <w:spacing w:line="405" w:lineRule="atLeast"/>
        <w:rPr>
          <w:rFonts w:ascii="Helvetica" w:hAnsi="Helvetica"/>
          <w:b/>
          <w:bCs/>
          <w:sz w:val="27"/>
          <w:szCs w:val="27"/>
        </w:rPr>
      </w:pPr>
    </w:p>
    <w:p w14:paraId="09D8DFE8" w14:textId="24BDFD4B" w:rsidR="000A2D0C" w:rsidRDefault="000A2D0C" w:rsidP="000A2D0C">
      <w:pPr>
        <w:spacing w:line="405" w:lineRule="atLeast"/>
        <w:rPr>
          <w:rFonts w:ascii="Helvetica" w:hAnsi="Helvetica"/>
          <w:b/>
          <w:bCs/>
          <w:sz w:val="27"/>
          <w:szCs w:val="27"/>
        </w:rPr>
      </w:pPr>
      <w:r>
        <w:rPr>
          <w:rFonts w:ascii="Helvetica" w:hAnsi="Helvetica"/>
          <w:b/>
          <w:bCs/>
          <w:sz w:val="27"/>
          <w:szCs w:val="27"/>
        </w:rPr>
        <w:t>Servings:</w:t>
      </w:r>
    </w:p>
    <w:p w14:paraId="601283BF" w14:textId="77777777" w:rsidR="000A2D0C" w:rsidRDefault="000A2D0C" w:rsidP="000A2D0C">
      <w:pPr>
        <w:rPr>
          <w:rFonts w:ascii="Helvetica" w:hAnsi="Helvetica"/>
          <w:sz w:val="27"/>
          <w:szCs w:val="27"/>
        </w:rPr>
      </w:pPr>
      <w:r>
        <w:rPr>
          <w:rFonts w:ascii="Helvetica" w:hAnsi="Helvetica"/>
          <w:sz w:val="27"/>
          <w:szCs w:val="27"/>
        </w:rPr>
        <w:t>4</w:t>
      </w:r>
    </w:p>
    <w:p w14:paraId="19A726B3" w14:textId="77777777" w:rsidR="000A2D0C" w:rsidRDefault="000A2D0C" w:rsidP="000A2D0C">
      <w:pPr>
        <w:spacing w:line="405" w:lineRule="atLeast"/>
        <w:rPr>
          <w:rFonts w:ascii="Helvetica" w:hAnsi="Helvetica"/>
          <w:b/>
          <w:bCs/>
          <w:sz w:val="27"/>
          <w:szCs w:val="27"/>
        </w:rPr>
      </w:pPr>
    </w:p>
    <w:p w14:paraId="415526A1" w14:textId="62A2C687" w:rsidR="000A2D0C" w:rsidRDefault="000A2D0C" w:rsidP="000A2D0C">
      <w:pPr>
        <w:spacing w:line="405" w:lineRule="atLeast"/>
        <w:rPr>
          <w:rFonts w:ascii="Helvetica" w:hAnsi="Helvetica"/>
          <w:b/>
          <w:bCs/>
          <w:sz w:val="27"/>
          <w:szCs w:val="27"/>
        </w:rPr>
      </w:pPr>
      <w:r>
        <w:rPr>
          <w:rFonts w:ascii="Helvetica" w:hAnsi="Helvetica"/>
          <w:b/>
          <w:bCs/>
          <w:sz w:val="27"/>
          <w:szCs w:val="27"/>
        </w:rPr>
        <w:t>Yield:</w:t>
      </w:r>
    </w:p>
    <w:p w14:paraId="781CC9B8" w14:textId="45968557" w:rsidR="000A2D0C" w:rsidRDefault="000338BE" w:rsidP="000A2D0C">
      <w:pPr>
        <w:rPr>
          <w:rFonts w:ascii="Helvetica" w:hAnsi="Helvetica"/>
          <w:sz w:val="27"/>
          <w:szCs w:val="27"/>
        </w:rPr>
      </w:pPr>
      <w:r>
        <w:rPr>
          <w:rFonts w:ascii="Helvetica" w:hAnsi="Helvetica"/>
          <w:sz w:val="27"/>
          <w:szCs w:val="27"/>
          <w:shd w:val="clear" w:color="auto" w:fill="FFFFFF"/>
        </w:rPr>
        <w:t>4 chicken breast halves</w:t>
      </w:r>
    </w:p>
    <w:p w14:paraId="3BC30D56" w14:textId="6174EDC7" w:rsidR="000A2D0C" w:rsidRDefault="000A2D0C" w:rsidP="000A2D0C">
      <w:pPr>
        <w:spacing w:before="100" w:beforeAutospacing="1" w:after="100" w:afterAutospacing="1" w:line="648" w:lineRule="atLeast"/>
        <w:outlineLvl w:val="1"/>
        <w:rPr>
          <w:rFonts w:ascii="Helvetica" w:hAnsi="Helvetica"/>
          <w:b/>
          <w:bCs/>
          <w:sz w:val="54"/>
          <w:szCs w:val="54"/>
        </w:rPr>
      </w:pPr>
      <w:r>
        <w:rPr>
          <w:rFonts w:ascii="Helvetica" w:hAnsi="Helvetica"/>
          <w:b/>
          <w:bCs/>
          <w:sz w:val="54"/>
          <w:szCs w:val="54"/>
        </w:rPr>
        <w:t>Ingredients</w:t>
      </w:r>
    </w:p>
    <w:p w14:paraId="7D350C02" w14:textId="00BD1CA1" w:rsidR="000B6282" w:rsidRPr="000B6282" w:rsidRDefault="000B1E22" w:rsidP="000B6282">
      <w:pPr>
        <w:pStyle w:val="wprm-recipe-ingredient"/>
        <w:numPr>
          <w:ilvl w:val="0"/>
          <w:numId w:val="12"/>
        </w:numPr>
        <w:shd w:val="clear" w:color="auto" w:fill="F9F9F9"/>
        <w:spacing w:before="0" w:beforeAutospacing="0" w:after="0" w:afterAutospacing="0" w:line="384" w:lineRule="atLeast"/>
        <w:rPr>
          <w:rFonts w:ascii="Helvetica" w:hAnsi="Helvetica"/>
          <w:sz w:val="27"/>
          <w:szCs w:val="27"/>
        </w:rPr>
      </w:pPr>
      <w:r>
        <w:rPr>
          <w:rFonts w:ascii="Helvetica" w:hAnsi="Helvetica"/>
          <w:sz w:val="27"/>
          <w:szCs w:val="27"/>
        </w:rPr>
        <w:t xml:space="preserve">2 </w:t>
      </w:r>
      <w:r w:rsidR="000B6282" w:rsidRPr="000B6282">
        <w:rPr>
          <w:rFonts w:ascii="Helvetica" w:hAnsi="Helvetica"/>
          <w:sz w:val="27"/>
          <w:szCs w:val="27"/>
        </w:rPr>
        <w:t>Boneless chicken breasts</w:t>
      </w:r>
    </w:p>
    <w:p w14:paraId="55AA80D3" w14:textId="2A32F65A" w:rsidR="00DB4046" w:rsidRPr="00DB4046" w:rsidRDefault="00DB4046" w:rsidP="00DB4046">
      <w:pPr>
        <w:pStyle w:val="wprm-recipe-ingredient"/>
        <w:numPr>
          <w:ilvl w:val="0"/>
          <w:numId w:val="12"/>
        </w:numPr>
        <w:shd w:val="clear" w:color="auto" w:fill="F9F9F9"/>
        <w:spacing w:before="0" w:beforeAutospacing="0" w:after="0" w:afterAutospacing="0" w:line="384" w:lineRule="atLeast"/>
        <w:rPr>
          <w:rFonts w:ascii="Helvetica" w:hAnsi="Helvetica"/>
          <w:sz w:val="27"/>
          <w:szCs w:val="27"/>
        </w:rPr>
      </w:pPr>
      <w:r w:rsidRPr="00DB4046">
        <w:rPr>
          <w:rFonts w:ascii="Helvetica" w:hAnsi="Helvetica"/>
          <w:sz w:val="27"/>
          <w:szCs w:val="27"/>
        </w:rPr>
        <w:t>4 small boneless skinless chicken breasts</w:t>
      </w:r>
    </w:p>
    <w:p w14:paraId="091CF3D9" w14:textId="068C8745" w:rsidR="00DB4046" w:rsidRPr="00DB4046" w:rsidRDefault="00DB4046" w:rsidP="00DB4046">
      <w:pPr>
        <w:pStyle w:val="wprm-recipe-ingredient"/>
        <w:numPr>
          <w:ilvl w:val="0"/>
          <w:numId w:val="12"/>
        </w:numPr>
        <w:shd w:val="clear" w:color="auto" w:fill="F9F9F9"/>
        <w:spacing w:before="0" w:beforeAutospacing="0" w:after="0" w:afterAutospacing="0" w:line="384" w:lineRule="atLeast"/>
        <w:rPr>
          <w:rFonts w:ascii="Helvetica" w:hAnsi="Helvetica"/>
          <w:sz w:val="27"/>
          <w:szCs w:val="27"/>
        </w:rPr>
      </w:pPr>
      <w:r w:rsidRPr="00DB4046">
        <w:rPr>
          <w:rFonts w:ascii="Helvetica" w:hAnsi="Helvetica"/>
          <w:sz w:val="27"/>
          <w:szCs w:val="27"/>
        </w:rPr>
        <w:t>Salt</w:t>
      </w:r>
    </w:p>
    <w:p w14:paraId="36C39377" w14:textId="77777777" w:rsidR="00DB4046" w:rsidRPr="00DB4046" w:rsidRDefault="00DB4046" w:rsidP="00DB4046">
      <w:pPr>
        <w:pStyle w:val="wprm-recipe-ingredient"/>
        <w:numPr>
          <w:ilvl w:val="0"/>
          <w:numId w:val="12"/>
        </w:numPr>
        <w:shd w:val="clear" w:color="auto" w:fill="F9F9F9"/>
        <w:spacing w:before="0" w:beforeAutospacing="0" w:after="0" w:afterAutospacing="0" w:line="384" w:lineRule="atLeast"/>
        <w:rPr>
          <w:rFonts w:ascii="Helvetica" w:hAnsi="Helvetica"/>
          <w:sz w:val="27"/>
          <w:szCs w:val="27"/>
        </w:rPr>
      </w:pPr>
      <w:r w:rsidRPr="00DB4046">
        <w:rPr>
          <w:rFonts w:ascii="Helvetica" w:hAnsi="Helvetica"/>
          <w:sz w:val="27"/>
          <w:szCs w:val="27"/>
        </w:rPr>
        <w:t>Pepper</w:t>
      </w:r>
    </w:p>
    <w:p w14:paraId="07FD0896" w14:textId="582E2760" w:rsidR="00DB4046" w:rsidRPr="00DB4046" w:rsidRDefault="00DB4046" w:rsidP="00DB4046">
      <w:pPr>
        <w:pStyle w:val="wprm-recipe-ingredient"/>
        <w:numPr>
          <w:ilvl w:val="0"/>
          <w:numId w:val="12"/>
        </w:numPr>
        <w:shd w:val="clear" w:color="auto" w:fill="F9F9F9"/>
        <w:spacing w:before="0" w:beforeAutospacing="0" w:after="0" w:afterAutospacing="0" w:line="384" w:lineRule="atLeast"/>
        <w:rPr>
          <w:rFonts w:ascii="Helvetica" w:hAnsi="Helvetica"/>
          <w:sz w:val="27"/>
          <w:szCs w:val="27"/>
        </w:rPr>
      </w:pPr>
      <w:r w:rsidRPr="00DB4046">
        <w:rPr>
          <w:rFonts w:ascii="Helvetica" w:hAnsi="Helvetica"/>
          <w:sz w:val="27"/>
          <w:szCs w:val="27"/>
        </w:rPr>
        <w:t>Taco seasoning</w:t>
      </w:r>
    </w:p>
    <w:p w14:paraId="113F197E" w14:textId="0C8383AA" w:rsidR="00DB4046" w:rsidRDefault="00DB4046" w:rsidP="00DB4046">
      <w:pPr>
        <w:pStyle w:val="wprm-recipe-ingredient"/>
        <w:numPr>
          <w:ilvl w:val="0"/>
          <w:numId w:val="12"/>
        </w:numPr>
        <w:shd w:val="clear" w:color="auto" w:fill="F9F9F9"/>
        <w:spacing w:before="0" w:beforeAutospacing="0" w:after="0" w:afterAutospacing="0" w:line="384" w:lineRule="atLeast"/>
        <w:rPr>
          <w:rFonts w:ascii="Helvetica" w:hAnsi="Helvetica"/>
          <w:sz w:val="27"/>
          <w:szCs w:val="27"/>
        </w:rPr>
      </w:pPr>
      <w:r w:rsidRPr="00DB4046">
        <w:rPr>
          <w:rFonts w:ascii="Helvetica" w:hAnsi="Helvetica"/>
          <w:sz w:val="27"/>
          <w:szCs w:val="27"/>
        </w:rPr>
        <w:t>1 ½ cup </w:t>
      </w:r>
      <w:r>
        <w:rPr>
          <w:rFonts w:ascii="Helvetica" w:hAnsi="Helvetica"/>
          <w:sz w:val="27"/>
          <w:szCs w:val="27"/>
        </w:rPr>
        <w:t xml:space="preserve">El Picante </w:t>
      </w:r>
      <w:r w:rsidRPr="00DB4046">
        <w:rPr>
          <w:rFonts w:ascii="Helvetica" w:hAnsi="Helvetica"/>
          <w:sz w:val="27"/>
          <w:szCs w:val="27"/>
        </w:rPr>
        <w:t>salsa</w:t>
      </w:r>
    </w:p>
    <w:p w14:paraId="2FA6C093" w14:textId="4CBD9F99" w:rsidR="00872BBF" w:rsidRPr="00DB4046" w:rsidRDefault="00872BBF" w:rsidP="00DB4046">
      <w:pPr>
        <w:pStyle w:val="wprm-recipe-ingredient"/>
        <w:numPr>
          <w:ilvl w:val="0"/>
          <w:numId w:val="12"/>
        </w:numPr>
        <w:shd w:val="clear" w:color="auto" w:fill="F9F9F9"/>
        <w:spacing w:before="0" w:beforeAutospacing="0" w:after="0" w:afterAutospacing="0" w:line="384" w:lineRule="atLeast"/>
        <w:rPr>
          <w:rFonts w:ascii="Helvetica" w:hAnsi="Helvetica"/>
          <w:sz w:val="27"/>
          <w:szCs w:val="27"/>
        </w:rPr>
      </w:pPr>
      <w:r>
        <w:rPr>
          <w:rFonts w:ascii="Helvetica" w:hAnsi="Helvetica"/>
          <w:sz w:val="27"/>
          <w:szCs w:val="27"/>
        </w:rPr>
        <w:t>2 scallions (chopped)</w:t>
      </w:r>
    </w:p>
    <w:p w14:paraId="3CC1B6B0" w14:textId="2C5EC4E9" w:rsidR="00DB4046" w:rsidRPr="00DB4046" w:rsidRDefault="00DB4046" w:rsidP="00DB4046">
      <w:pPr>
        <w:pStyle w:val="wprm-recipe-ingredient"/>
        <w:numPr>
          <w:ilvl w:val="0"/>
          <w:numId w:val="12"/>
        </w:numPr>
        <w:shd w:val="clear" w:color="auto" w:fill="F9F9F9"/>
        <w:spacing w:before="0" w:beforeAutospacing="0" w:after="0" w:afterAutospacing="0" w:line="384" w:lineRule="atLeast"/>
        <w:rPr>
          <w:rFonts w:ascii="Helvetica" w:hAnsi="Helvetica"/>
          <w:sz w:val="27"/>
          <w:szCs w:val="27"/>
        </w:rPr>
      </w:pPr>
      <w:r w:rsidRPr="00DB4046">
        <w:rPr>
          <w:rFonts w:ascii="Helvetica" w:hAnsi="Helvetica"/>
          <w:sz w:val="27"/>
          <w:szCs w:val="27"/>
        </w:rPr>
        <w:t>1 cup shredded Cheddar cheese</w:t>
      </w:r>
    </w:p>
    <w:p w14:paraId="136C62B0" w14:textId="0A6EA038" w:rsidR="000B6282" w:rsidRDefault="000A2D0C" w:rsidP="000B6282">
      <w:pPr>
        <w:spacing w:before="100" w:beforeAutospacing="1" w:after="100" w:afterAutospacing="1" w:line="648" w:lineRule="atLeast"/>
        <w:outlineLvl w:val="1"/>
        <w:rPr>
          <w:rFonts w:ascii="Helvetica" w:hAnsi="Helvetica"/>
          <w:b/>
          <w:bCs/>
          <w:sz w:val="54"/>
          <w:szCs w:val="54"/>
        </w:rPr>
      </w:pPr>
      <w:r w:rsidRPr="000A2D0C">
        <w:rPr>
          <w:rFonts w:ascii="Helvetica" w:hAnsi="Helvetica"/>
          <w:b/>
          <w:bCs/>
          <w:sz w:val="54"/>
          <w:szCs w:val="54"/>
        </w:rPr>
        <w:t>Directions</w:t>
      </w:r>
    </w:p>
    <w:p w14:paraId="3111A374" w14:textId="1E72869A" w:rsidR="00DB4046" w:rsidRDefault="00DB4046" w:rsidP="00DB4046">
      <w:pPr>
        <w:pStyle w:val="wprm-recipe-ingredient"/>
        <w:numPr>
          <w:ilvl w:val="0"/>
          <w:numId w:val="12"/>
        </w:numPr>
        <w:shd w:val="clear" w:color="auto" w:fill="F9F9F9"/>
        <w:spacing w:before="0" w:beforeAutospacing="0" w:after="0" w:afterAutospacing="0" w:line="384" w:lineRule="atLeast"/>
        <w:rPr>
          <w:rFonts w:ascii="Helvetica" w:hAnsi="Helvetica"/>
          <w:sz w:val="27"/>
          <w:szCs w:val="27"/>
        </w:rPr>
      </w:pPr>
      <w:r w:rsidRPr="00DB4046">
        <w:rPr>
          <w:rFonts w:ascii="Helvetica" w:hAnsi="Helvetica"/>
          <w:sz w:val="27"/>
          <w:szCs w:val="27"/>
        </w:rPr>
        <w:t>Set your oven to preheat at 400°F.</w:t>
      </w:r>
    </w:p>
    <w:p w14:paraId="0CB86F3D" w14:textId="4A195453" w:rsidR="00DB4046" w:rsidRDefault="00DB4046" w:rsidP="00DB4046">
      <w:pPr>
        <w:pStyle w:val="wprm-recipe-ingredient"/>
        <w:numPr>
          <w:ilvl w:val="0"/>
          <w:numId w:val="12"/>
        </w:numPr>
        <w:shd w:val="clear" w:color="auto" w:fill="F9F9F9"/>
        <w:spacing w:before="0" w:beforeAutospacing="0" w:after="0" w:afterAutospacing="0" w:line="384" w:lineRule="atLeast"/>
        <w:rPr>
          <w:rFonts w:ascii="Helvetica" w:hAnsi="Helvetica"/>
          <w:sz w:val="27"/>
          <w:szCs w:val="27"/>
        </w:rPr>
      </w:pPr>
      <w:r w:rsidRPr="00DB4046">
        <w:rPr>
          <w:rFonts w:ascii="Helvetica" w:hAnsi="Helvetica"/>
          <w:sz w:val="27"/>
          <w:szCs w:val="27"/>
        </w:rPr>
        <w:t>Season both sides of the chicken breasts with salt, pepper, and taco seasoning. Warm a large oven-safe skillet over medium-high heat and lightly coat it with cooking spray or a small amount of oil. Once hot, add the chicken and sear until nicely browned. Flip and repeat on the other side.</w:t>
      </w:r>
    </w:p>
    <w:p w14:paraId="1A901F53" w14:textId="31B1A39E" w:rsidR="00DB4046" w:rsidRDefault="00DB4046" w:rsidP="00DB4046">
      <w:pPr>
        <w:pStyle w:val="wprm-recipe-ingredient"/>
        <w:numPr>
          <w:ilvl w:val="0"/>
          <w:numId w:val="12"/>
        </w:numPr>
        <w:shd w:val="clear" w:color="auto" w:fill="F9F9F9"/>
        <w:spacing w:before="0" w:beforeAutospacing="0" w:after="0" w:afterAutospacing="0" w:line="384" w:lineRule="atLeast"/>
        <w:rPr>
          <w:rFonts w:ascii="Helvetica" w:hAnsi="Helvetica"/>
          <w:sz w:val="27"/>
          <w:szCs w:val="27"/>
        </w:rPr>
      </w:pPr>
      <w:r w:rsidRPr="00DB4046">
        <w:rPr>
          <w:rFonts w:ascii="Helvetica" w:hAnsi="Helvetica"/>
          <w:sz w:val="27"/>
          <w:szCs w:val="27"/>
        </w:rPr>
        <w:lastRenderedPageBreak/>
        <w:t xml:space="preserve">After browning both sides, remove the skillet from the heat and pour </w:t>
      </w:r>
      <w:r w:rsidR="004B69C8">
        <w:rPr>
          <w:rFonts w:ascii="Helvetica" w:hAnsi="Helvetica"/>
          <w:sz w:val="27"/>
          <w:szCs w:val="27"/>
        </w:rPr>
        <w:t xml:space="preserve">El Picante </w:t>
      </w:r>
      <w:r w:rsidRPr="00DB4046">
        <w:rPr>
          <w:rFonts w:ascii="Helvetica" w:hAnsi="Helvetica"/>
          <w:sz w:val="27"/>
          <w:szCs w:val="27"/>
        </w:rPr>
        <w:t>salsa over the chicken. Transfer the pan to the oven and bake for 15 to 25 minutes, depending on the thickness of the chicken, until an instant-read thermometer registers 150°F in the center.</w:t>
      </w:r>
    </w:p>
    <w:p w14:paraId="260E746B" w14:textId="667FC766" w:rsidR="00DB4046" w:rsidRPr="00DB4046" w:rsidRDefault="00DB4046" w:rsidP="00DB4046">
      <w:pPr>
        <w:pStyle w:val="wprm-recipe-ingredient"/>
        <w:numPr>
          <w:ilvl w:val="0"/>
          <w:numId w:val="12"/>
        </w:numPr>
        <w:shd w:val="clear" w:color="auto" w:fill="F9F9F9"/>
        <w:spacing w:before="0" w:beforeAutospacing="0" w:after="0" w:afterAutospacing="0" w:line="384" w:lineRule="atLeast"/>
        <w:rPr>
          <w:rFonts w:ascii="Helvetica" w:hAnsi="Helvetica"/>
          <w:sz w:val="27"/>
          <w:szCs w:val="27"/>
        </w:rPr>
      </w:pPr>
      <w:r w:rsidRPr="00DB4046">
        <w:rPr>
          <w:rFonts w:ascii="Helvetica" w:hAnsi="Helvetica"/>
          <w:sz w:val="27"/>
          <w:szCs w:val="27"/>
        </w:rPr>
        <w:t xml:space="preserve">Top the chicken with shredded cheese and return to the oven for another 5 to 10 minutes, or until the internal temperature reaches 165°F. Remove from the oven and let the chicken rest for 5 minutes. </w:t>
      </w:r>
      <w:r w:rsidR="00872BBF">
        <w:rPr>
          <w:rFonts w:ascii="Helvetica" w:hAnsi="Helvetica"/>
          <w:sz w:val="27"/>
          <w:szCs w:val="27"/>
        </w:rPr>
        <w:t xml:space="preserve">Top chicken with chopped scallions. </w:t>
      </w:r>
      <w:r w:rsidRPr="00DB4046">
        <w:rPr>
          <w:rFonts w:ascii="Helvetica" w:hAnsi="Helvetica"/>
          <w:sz w:val="27"/>
          <w:szCs w:val="27"/>
        </w:rPr>
        <w:t xml:space="preserve">Spoon the warm </w:t>
      </w:r>
      <w:r w:rsidR="004B69C8">
        <w:rPr>
          <w:rFonts w:ascii="Helvetica" w:hAnsi="Helvetica"/>
          <w:sz w:val="27"/>
          <w:szCs w:val="27"/>
        </w:rPr>
        <w:t xml:space="preserve">El Picante </w:t>
      </w:r>
      <w:r w:rsidRPr="00DB4046">
        <w:rPr>
          <w:rFonts w:ascii="Helvetica" w:hAnsi="Helvetica"/>
          <w:sz w:val="27"/>
          <w:szCs w:val="27"/>
        </w:rPr>
        <w:t>salsa from the pan over a bed of rice and serve alongside steamed broccoli or green beans. Enjoy!</w:t>
      </w:r>
    </w:p>
    <w:p w14:paraId="01046DF3" w14:textId="669A28F3" w:rsidR="00AA197E" w:rsidRPr="00AA197E" w:rsidRDefault="00AA197E" w:rsidP="000B6282">
      <w:pPr>
        <w:pStyle w:val="NormalWeb"/>
        <w:shd w:val="clear" w:color="auto" w:fill="FFFFFF"/>
        <w:spacing w:line="405" w:lineRule="atLeast"/>
        <w:jc w:val="center"/>
        <w:rPr>
          <w:rFonts w:ascii="Helvetica" w:hAnsi="Helvetica"/>
          <w:sz w:val="27"/>
          <w:szCs w:val="27"/>
        </w:rPr>
      </w:pPr>
      <w:r>
        <w:rPr>
          <w:rFonts w:ascii="Helvetica" w:hAnsi="Helvetica"/>
          <w:noProof/>
          <w:sz w:val="27"/>
          <w:szCs w:val="27"/>
        </w:rPr>
        <w:drawing>
          <wp:inline distT="0" distB="0" distL="0" distR="0" wp14:anchorId="51306F8A" wp14:editId="3CEE2390">
            <wp:extent cx="1916264" cy="588901"/>
            <wp:effectExtent l="0" t="0" r="1905" b="0"/>
            <wp:docPr id="2057207125" name="Picture 2" descr="A red rectangle with black text and black text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7207125" name="Picture 2" descr="A red rectangle with black text and black text&#10;&#10;AI-generated content may be incorrect.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019163" cy="6205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AA197E" w:rsidRPr="00AA197E" w:rsidSect="00034616">
      <w:pgSz w:w="12240" w:h="15840"/>
      <w:pgMar w:top="1440" w:right="1800" w:bottom="1440" w:left="180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decorative"/>
    <w:pitch w:val="variable"/>
    <w:sig w:usb0="00000003" w:usb1="10000000" w:usb2="00000000" w:usb3="00000000" w:csb0="8000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ourier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Helvetica">
    <w:panose1 w:val="00000000000000000000"/>
    <w:charset w:val="00"/>
    <w:family w:val="auto"/>
    <w:pitch w:val="variable"/>
    <w:sig w:usb0="E00002FF" w:usb1="5000785B" w:usb2="00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7C"/>
    <w:multiLevelType w:val="singleLevel"/>
    <w:tmpl w:val="C310EC42"/>
    <w:lvl w:ilvl="0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</w:lvl>
  </w:abstractNum>
  <w:abstractNum w:abstractNumId="1" w15:restartNumberingAfterBreak="0">
    <w:nsid w:val="FFFFFF7D"/>
    <w:multiLevelType w:val="singleLevel"/>
    <w:tmpl w:val="E4089024"/>
    <w:lvl w:ilvl="0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</w:abstractNum>
  <w:abstractNum w:abstractNumId="2" w15:restartNumberingAfterBreak="0">
    <w:nsid w:val="FFFFFF7E"/>
    <w:multiLevelType w:val="singleLevel"/>
    <w:tmpl w:val="FB12693A"/>
    <w:lvl w:ilvl="0">
      <w:start w:val="1"/>
      <w:numFmt w:val="decimal"/>
      <w:pStyle w:val="ListNumber3"/>
      <w:lvlText w:val="%1."/>
      <w:lvlJc w:val="left"/>
      <w:pPr>
        <w:tabs>
          <w:tab w:val="num" w:pos="1080"/>
        </w:tabs>
        <w:ind w:left="1080" w:hanging="360"/>
      </w:pPr>
    </w:lvl>
  </w:abstractNum>
  <w:abstractNum w:abstractNumId="3" w15:restartNumberingAfterBreak="0">
    <w:nsid w:val="FFFFFF7F"/>
    <w:multiLevelType w:val="singleLevel"/>
    <w:tmpl w:val="38441652"/>
    <w:lvl w:ilvl="0">
      <w:start w:val="1"/>
      <w:numFmt w:val="decimal"/>
      <w:pStyle w:val="ListNumber2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4" w15:restartNumberingAfterBreak="0">
    <w:nsid w:val="FFFFFF81"/>
    <w:multiLevelType w:val="singleLevel"/>
    <w:tmpl w:val="171AC3A4"/>
    <w:lvl w:ilvl="0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</w:abstractNum>
  <w:abstractNum w:abstractNumId="5" w15:restartNumberingAfterBreak="0">
    <w:nsid w:val="FFFFFF82"/>
    <w:multiLevelType w:val="singleLevel"/>
    <w:tmpl w:val="F3EAFDEC"/>
    <w:lvl w:ilvl="0">
      <w:start w:val="1"/>
      <w:numFmt w:val="bullet"/>
      <w:pStyle w:val="ListBullet3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</w:abstractNum>
  <w:abstractNum w:abstractNumId="6" w15:restartNumberingAfterBreak="0">
    <w:nsid w:val="FFFFFF83"/>
    <w:multiLevelType w:val="singleLevel"/>
    <w:tmpl w:val="3D1EFFD4"/>
    <w:lvl w:ilvl="0">
      <w:start w:val="1"/>
      <w:numFmt w:val="bullet"/>
      <w:pStyle w:val="ListBullet2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</w:abstractNum>
  <w:abstractNum w:abstractNumId="7" w15:restartNumberingAfterBreak="0">
    <w:nsid w:val="FFFFFF88"/>
    <w:multiLevelType w:val="singleLevel"/>
    <w:tmpl w:val="D0A62B40"/>
    <w:lvl w:ilvl="0">
      <w:start w:val="1"/>
      <w:numFmt w:val="decimal"/>
      <w:pStyle w:val="ListNumber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8" w15:restartNumberingAfterBreak="0">
    <w:nsid w:val="FFFFFF89"/>
    <w:multiLevelType w:val="singleLevel"/>
    <w:tmpl w:val="A2E818DA"/>
    <w:lvl w:ilvl="0">
      <w:start w:val="1"/>
      <w:numFmt w:val="bullet"/>
      <w:pStyle w:val="List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9" w15:restartNumberingAfterBreak="0">
    <w:nsid w:val="05414C4A"/>
    <w:multiLevelType w:val="multilevel"/>
    <w:tmpl w:val="07F474F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 w15:restartNumberingAfterBreak="0">
    <w:nsid w:val="0E493509"/>
    <w:multiLevelType w:val="multilevel"/>
    <w:tmpl w:val="95D21CA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 w15:restartNumberingAfterBreak="0">
    <w:nsid w:val="1EFE2220"/>
    <w:multiLevelType w:val="multilevel"/>
    <w:tmpl w:val="AE8A6DE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 w15:restartNumberingAfterBreak="0">
    <w:nsid w:val="1FCA4CEC"/>
    <w:multiLevelType w:val="hybridMultilevel"/>
    <w:tmpl w:val="5A26B64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29D91B7C"/>
    <w:multiLevelType w:val="multilevel"/>
    <w:tmpl w:val="1E6A4D8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4" w15:restartNumberingAfterBreak="0">
    <w:nsid w:val="2A2B7497"/>
    <w:multiLevelType w:val="multilevel"/>
    <w:tmpl w:val="148482F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5" w15:restartNumberingAfterBreak="0">
    <w:nsid w:val="2D9F6898"/>
    <w:multiLevelType w:val="hybridMultilevel"/>
    <w:tmpl w:val="A192E6C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3F682D8C"/>
    <w:multiLevelType w:val="multilevel"/>
    <w:tmpl w:val="133C290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" w15:restartNumberingAfterBreak="0">
    <w:nsid w:val="49935667"/>
    <w:multiLevelType w:val="multilevel"/>
    <w:tmpl w:val="E210400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8" w15:restartNumberingAfterBreak="0">
    <w:nsid w:val="6BAC7255"/>
    <w:multiLevelType w:val="multilevel"/>
    <w:tmpl w:val="13AE57C2"/>
    <w:lvl w:ilvl="0">
      <w:start w:val="1"/>
      <w:numFmt w:val="bullet"/>
      <w:lvlText w:val=""/>
      <w:lvlJc w:val="left"/>
      <w:pPr>
        <w:tabs>
          <w:tab w:val="num" w:pos="0"/>
        </w:tabs>
        <w:ind w:left="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</w:abstractNum>
  <w:abstractNum w:abstractNumId="19" w15:restartNumberingAfterBreak="0">
    <w:nsid w:val="71732168"/>
    <w:multiLevelType w:val="multilevel"/>
    <w:tmpl w:val="93468F4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0" w15:restartNumberingAfterBreak="0">
    <w:nsid w:val="783B31B5"/>
    <w:multiLevelType w:val="multilevel"/>
    <w:tmpl w:val="4926C14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" w15:restartNumberingAfterBreak="0">
    <w:nsid w:val="7F98460A"/>
    <w:multiLevelType w:val="multilevel"/>
    <w:tmpl w:val="7D7440C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num w:numId="1" w16cid:durableId="1349018007">
    <w:abstractNumId w:val="8"/>
  </w:num>
  <w:num w:numId="2" w16cid:durableId="64454215">
    <w:abstractNumId w:val="6"/>
  </w:num>
  <w:num w:numId="3" w16cid:durableId="70739503">
    <w:abstractNumId w:val="5"/>
  </w:num>
  <w:num w:numId="4" w16cid:durableId="1997487337">
    <w:abstractNumId w:val="4"/>
  </w:num>
  <w:num w:numId="5" w16cid:durableId="1674913388">
    <w:abstractNumId w:val="7"/>
  </w:num>
  <w:num w:numId="6" w16cid:durableId="885948085">
    <w:abstractNumId w:val="3"/>
  </w:num>
  <w:num w:numId="7" w16cid:durableId="362172941">
    <w:abstractNumId w:val="2"/>
  </w:num>
  <w:num w:numId="8" w16cid:durableId="424689419">
    <w:abstractNumId w:val="1"/>
  </w:num>
  <w:num w:numId="9" w16cid:durableId="135220738">
    <w:abstractNumId w:val="0"/>
  </w:num>
  <w:num w:numId="10" w16cid:durableId="1840804571">
    <w:abstractNumId w:val="9"/>
  </w:num>
  <w:num w:numId="11" w16cid:durableId="27142277">
    <w:abstractNumId w:val="12"/>
  </w:num>
  <w:num w:numId="12" w16cid:durableId="923949524">
    <w:abstractNumId w:val="19"/>
  </w:num>
  <w:num w:numId="13" w16cid:durableId="224338310">
    <w:abstractNumId w:val="17"/>
  </w:num>
  <w:num w:numId="14" w16cid:durableId="90517865">
    <w:abstractNumId w:val="20"/>
  </w:num>
  <w:num w:numId="15" w16cid:durableId="487480921">
    <w:abstractNumId w:val="18"/>
  </w:num>
  <w:num w:numId="16" w16cid:durableId="1772503254">
    <w:abstractNumId w:val="13"/>
  </w:num>
  <w:num w:numId="17" w16cid:durableId="249318562">
    <w:abstractNumId w:val="15"/>
  </w:num>
  <w:num w:numId="18" w16cid:durableId="1775251473">
    <w:abstractNumId w:val="14"/>
  </w:num>
  <w:num w:numId="19" w16cid:durableId="1937980355">
    <w:abstractNumId w:val="21"/>
    <w:lvlOverride w:ilvl="0">
      <w:lvl w:ilvl="0">
        <w:numFmt w:val="decimal"/>
        <w:lvlText w:val="%1."/>
        <w:lvlJc w:val="left"/>
      </w:lvl>
    </w:lvlOverride>
  </w:num>
  <w:num w:numId="20" w16cid:durableId="1665934709">
    <w:abstractNumId w:val="21"/>
    <w:lvlOverride w:ilvl="0">
      <w:lvl w:ilvl="0">
        <w:numFmt w:val="decimal"/>
        <w:lvlText w:val="%1."/>
        <w:lvlJc w:val="left"/>
      </w:lvl>
    </w:lvlOverride>
  </w:num>
  <w:num w:numId="21" w16cid:durableId="80297583">
    <w:abstractNumId w:val="21"/>
    <w:lvlOverride w:ilvl="0">
      <w:lvl w:ilvl="0">
        <w:numFmt w:val="decimal"/>
        <w:lvlText w:val="%1."/>
        <w:lvlJc w:val="left"/>
      </w:lvl>
    </w:lvlOverride>
  </w:num>
  <w:num w:numId="22" w16cid:durableId="1635868998">
    <w:abstractNumId w:val="21"/>
    <w:lvlOverride w:ilvl="0">
      <w:lvl w:ilvl="0">
        <w:numFmt w:val="decimal"/>
        <w:lvlText w:val="%1."/>
        <w:lvlJc w:val="left"/>
      </w:lvl>
    </w:lvlOverride>
  </w:num>
  <w:num w:numId="23" w16cid:durableId="186992843">
    <w:abstractNumId w:val="21"/>
    <w:lvlOverride w:ilvl="0">
      <w:lvl w:ilvl="0">
        <w:numFmt w:val="decimal"/>
        <w:lvlText w:val="%1."/>
        <w:lvlJc w:val="left"/>
      </w:lvl>
    </w:lvlOverride>
  </w:num>
  <w:num w:numId="24" w16cid:durableId="1368414438">
    <w:abstractNumId w:val="10"/>
  </w:num>
  <w:num w:numId="25" w16cid:durableId="77210970">
    <w:abstractNumId w:val="11"/>
  </w:num>
  <w:num w:numId="26" w16cid:durableId="1259481095">
    <w:abstractNumId w:val="16"/>
    <w:lvlOverride w:ilvl="0">
      <w:lvl w:ilvl="0">
        <w:numFmt w:val="decimal"/>
        <w:lvlText w:val="%1."/>
        <w:lvlJc w:val="left"/>
      </w:lvl>
    </w:lvlOverride>
  </w:num>
  <w:num w:numId="27" w16cid:durableId="1354460589">
    <w:abstractNumId w:val="16"/>
    <w:lvlOverride w:ilvl="0">
      <w:lvl w:ilvl="0">
        <w:numFmt w:val="decimal"/>
        <w:lvlText w:val="%1."/>
        <w:lvlJc w:val="left"/>
      </w:lvl>
    </w:lvlOverride>
  </w:num>
  <w:num w:numId="28" w16cid:durableId="1644651930">
    <w:abstractNumId w:val="16"/>
    <w:lvlOverride w:ilvl="0">
      <w:lvl w:ilvl="0">
        <w:numFmt w:val="decimal"/>
        <w:lvlText w:val="%1."/>
        <w:lvlJc w:val="left"/>
      </w:lvl>
    </w:lvlOverride>
  </w:num>
  <w:num w:numId="29" w16cid:durableId="623930095">
    <w:abstractNumId w:val="16"/>
    <w:lvlOverride w:ilvl="0">
      <w:lvl w:ilvl="0">
        <w:numFmt w:val="decimal"/>
        <w:lvlText w:val="%1."/>
        <w:lvlJc w:val="left"/>
      </w:lvl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30"/>
  <w:proofState w:spelling="clean" w:grammar="clean"/>
  <w:defaultTabStop w:val="720"/>
  <w:characterSpacingControl w:val="doNotCompress"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B47730"/>
    <w:rsid w:val="0002313F"/>
    <w:rsid w:val="000338BE"/>
    <w:rsid w:val="00034616"/>
    <w:rsid w:val="0006063C"/>
    <w:rsid w:val="000A2D0C"/>
    <w:rsid w:val="000B1E22"/>
    <w:rsid w:val="000B6282"/>
    <w:rsid w:val="000D1EBB"/>
    <w:rsid w:val="0013207C"/>
    <w:rsid w:val="001436B4"/>
    <w:rsid w:val="0015074B"/>
    <w:rsid w:val="001527E6"/>
    <w:rsid w:val="00183AA3"/>
    <w:rsid w:val="00184878"/>
    <w:rsid w:val="001A03EF"/>
    <w:rsid w:val="001C1C3B"/>
    <w:rsid w:val="00223F76"/>
    <w:rsid w:val="00226A0D"/>
    <w:rsid w:val="00245B81"/>
    <w:rsid w:val="002558BA"/>
    <w:rsid w:val="00261BD5"/>
    <w:rsid w:val="00276472"/>
    <w:rsid w:val="0029639D"/>
    <w:rsid w:val="002B00CA"/>
    <w:rsid w:val="002C795B"/>
    <w:rsid w:val="00326F90"/>
    <w:rsid w:val="003517EA"/>
    <w:rsid w:val="003739A0"/>
    <w:rsid w:val="00376577"/>
    <w:rsid w:val="00377C89"/>
    <w:rsid w:val="00383AF1"/>
    <w:rsid w:val="00426754"/>
    <w:rsid w:val="0045636C"/>
    <w:rsid w:val="00497B9B"/>
    <w:rsid w:val="004B69C8"/>
    <w:rsid w:val="004D5B37"/>
    <w:rsid w:val="00520D75"/>
    <w:rsid w:val="00520F27"/>
    <w:rsid w:val="00571E5E"/>
    <w:rsid w:val="00587EF4"/>
    <w:rsid w:val="00613045"/>
    <w:rsid w:val="00616F89"/>
    <w:rsid w:val="00642D07"/>
    <w:rsid w:val="006C176D"/>
    <w:rsid w:val="006F1DE5"/>
    <w:rsid w:val="0073284E"/>
    <w:rsid w:val="00760B38"/>
    <w:rsid w:val="007C7BA6"/>
    <w:rsid w:val="007D59C6"/>
    <w:rsid w:val="007E5B7E"/>
    <w:rsid w:val="00811432"/>
    <w:rsid w:val="00856EE7"/>
    <w:rsid w:val="00870561"/>
    <w:rsid w:val="00872BBF"/>
    <w:rsid w:val="008774FA"/>
    <w:rsid w:val="00893685"/>
    <w:rsid w:val="008C0170"/>
    <w:rsid w:val="008C221A"/>
    <w:rsid w:val="008F02CC"/>
    <w:rsid w:val="00902F93"/>
    <w:rsid w:val="00923DBB"/>
    <w:rsid w:val="00924069"/>
    <w:rsid w:val="009240AD"/>
    <w:rsid w:val="00993AA6"/>
    <w:rsid w:val="009C5AFD"/>
    <w:rsid w:val="009C72F7"/>
    <w:rsid w:val="009F3767"/>
    <w:rsid w:val="00A23633"/>
    <w:rsid w:val="00A239A4"/>
    <w:rsid w:val="00A772D4"/>
    <w:rsid w:val="00AA197E"/>
    <w:rsid w:val="00AA1D8D"/>
    <w:rsid w:val="00AF5C7F"/>
    <w:rsid w:val="00B05813"/>
    <w:rsid w:val="00B07C3A"/>
    <w:rsid w:val="00B14A9E"/>
    <w:rsid w:val="00B204BD"/>
    <w:rsid w:val="00B22702"/>
    <w:rsid w:val="00B47730"/>
    <w:rsid w:val="00B479CF"/>
    <w:rsid w:val="00B81B15"/>
    <w:rsid w:val="00B93D9B"/>
    <w:rsid w:val="00BF4389"/>
    <w:rsid w:val="00C06113"/>
    <w:rsid w:val="00C16B64"/>
    <w:rsid w:val="00C57ECC"/>
    <w:rsid w:val="00C92F2A"/>
    <w:rsid w:val="00CA7009"/>
    <w:rsid w:val="00CB0664"/>
    <w:rsid w:val="00CD11C6"/>
    <w:rsid w:val="00D4627E"/>
    <w:rsid w:val="00D943C8"/>
    <w:rsid w:val="00DB4046"/>
    <w:rsid w:val="00E24EA5"/>
    <w:rsid w:val="00E25013"/>
    <w:rsid w:val="00E66D03"/>
    <w:rsid w:val="00E927D4"/>
    <w:rsid w:val="00ED0785"/>
    <w:rsid w:val="00ED7058"/>
    <w:rsid w:val="00F459D8"/>
    <w:rsid w:val="00F941F8"/>
    <w:rsid w:val="00FC69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6"/>
    <o:shapelayout v:ext="edit">
      <o:idmap v:ext="edit" data="1"/>
    </o:shapelayout>
  </w:shapeDefaults>
  <w:decimalSymbol w:val="."/>
  <w:listSeparator w:val=","/>
  <w14:docId w14:val="107FC86E"/>
  <w14:defaultImageDpi w14:val="300"/>
  <w15:docId w15:val="{9AB13A0C-FC6B-0545-9FD0-D478AA3DA98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0A2D0C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Heading1">
    <w:name w:val="heading 1"/>
    <w:basedOn w:val="Normal"/>
    <w:next w:val="Normal"/>
    <w:link w:val="Heading1Char"/>
    <w:uiPriority w:val="9"/>
    <w:qFormat/>
    <w:rsid w:val="00FC693F"/>
    <w:pPr>
      <w:keepNext/>
      <w:keepLines/>
      <w:spacing w:before="480" w:line="276" w:lineRule="auto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FC693F"/>
    <w:pPr>
      <w:keepNext/>
      <w:keepLines/>
      <w:spacing w:before="200" w:line="276" w:lineRule="auto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FC693F"/>
    <w:pPr>
      <w:keepNext/>
      <w:keepLines/>
      <w:spacing w:before="200" w:line="276" w:lineRule="auto"/>
      <w:outlineLvl w:val="2"/>
    </w:pPr>
    <w:rPr>
      <w:rFonts w:asciiTheme="majorHAnsi" w:eastAsiaTheme="majorEastAsia" w:hAnsiTheme="majorHAnsi" w:cstheme="majorBidi"/>
      <w:b/>
      <w:bCs/>
      <w:color w:val="4F81BD" w:themeColor="accent1"/>
      <w:sz w:val="22"/>
      <w:szCs w:val="22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FC693F"/>
    <w:pPr>
      <w:keepNext/>
      <w:keepLines/>
      <w:spacing w:before="200" w:line="276" w:lineRule="auto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  <w:sz w:val="22"/>
      <w:szCs w:val="22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FC693F"/>
    <w:pPr>
      <w:keepNext/>
      <w:keepLines/>
      <w:spacing w:before="20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FC693F"/>
    <w:pPr>
      <w:keepNext/>
      <w:keepLines/>
      <w:spacing w:before="20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FC693F"/>
    <w:pPr>
      <w:keepNext/>
      <w:keepLines/>
      <w:spacing w:before="20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FC693F"/>
    <w:pPr>
      <w:keepNext/>
      <w:keepLines/>
      <w:spacing w:before="20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FC693F"/>
    <w:pPr>
      <w:keepNext/>
      <w:keepLines/>
      <w:spacing w:before="20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E618BF"/>
    <w:pPr>
      <w:tabs>
        <w:tab w:val="center" w:pos="4680"/>
        <w:tab w:val="right" w:pos="9360"/>
      </w:tabs>
    </w:pPr>
    <w:rPr>
      <w:rFonts w:asciiTheme="minorHAnsi" w:eastAsiaTheme="minorEastAsia" w:hAnsiTheme="minorHAnsi" w:cstheme="minorBidi"/>
      <w:sz w:val="22"/>
      <w:szCs w:val="22"/>
    </w:rPr>
  </w:style>
  <w:style w:type="character" w:customStyle="1" w:styleId="HeaderChar">
    <w:name w:val="Header Char"/>
    <w:basedOn w:val="DefaultParagraphFont"/>
    <w:link w:val="Header"/>
    <w:uiPriority w:val="99"/>
    <w:rsid w:val="00E618BF"/>
  </w:style>
  <w:style w:type="paragraph" w:styleId="Footer">
    <w:name w:val="footer"/>
    <w:basedOn w:val="Normal"/>
    <w:link w:val="FooterChar"/>
    <w:uiPriority w:val="99"/>
    <w:unhideWhenUsed/>
    <w:rsid w:val="00E618BF"/>
    <w:pPr>
      <w:tabs>
        <w:tab w:val="center" w:pos="4680"/>
        <w:tab w:val="right" w:pos="9360"/>
      </w:tabs>
    </w:pPr>
    <w:rPr>
      <w:rFonts w:asciiTheme="minorHAnsi" w:eastAsiaTheme="minorEastAsia" w:hAnsiTheme="minorHAnsi" w:cstheme="minorBidi"/>
      <w:sz w:val="22"/>
      <w:szCs w:val="22"/>
    </w:rPr>
  </w:style>
  <w:style w:type="character" w:customStyle="1" w:styleId="FooterChar">
    <w:name w:val="Footer Char"/>
    <w:basedOn w:val="DefaultParagraphFont"/>
    <w:link w:val="Footer"/>
    <w:uiPriority w:val="99"/>
    <w:rsid w:val="00E618BF"/>
  </w:style>
  <w:style w:type="paragraph" w:styleId="NoSpacing">
    <w:name w:val="No Spacing"/>
    <w:uiPriority w:val="1"/>
    <w:qFormat/>
    <w:rsid w:val="00FC693F"/>
    <w:pPr>
      <w:spacing w:after="0" w:line="240" w:lineRule="auto"/>
    </w:pPr>
  </w:style>
  <w:style w:type="character" w:customStyle="1" w:styleId="Heading1Char">
    <w:name w:val="Heading 1 Char"/>
    <w:basedOn w:val="DefaultParagraphFont"/>
    <w:link w:val="Heading1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itle">
    <w:name w:val="Title"/>
    <w:basedOn w:val="Normal"/>
    <w:next w:val="Normal"/>
    <w:link w:val="TitleChar"/>
    <w:uiPriority w:val="10"/>
    <w:qFormat/>
    <w:rsid w:val="00FC693F"/>
    <w:pPr>
      <w:pBdr>
        <w:bottom w:val="single" w:sz="8" w:space="4" w:color="4F81BD" w:themeColor="accent1"/>
      </w:pBdr>
      <w:spacing w:after="300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Subtitle">
    <w:name w:val="Subtitle"/>
    <w:basedOn w:val="Normal"/>
    <w:next w:val="Normal"/>
    <w:link w:val="SubtitleChar"/>
    <w:uiPriority w:val="11"/>
    <w:qFormat/>
    <w:rsid w:val="00FC693F"/>
    <w:pPr>
      <w:numPr>
        <w:ilvl w:val="1"/>
      </w:numPr>
      <w:spacing w:after="200" w:line="276" w:lineRule="auto"/>
    </w:pPr>
    <w:rPr>
      <w:rFonts w:asciiTheme="majorHAnsi" w:eastAsiaTheme="majorEastAsia" w:hAnsiTheme="majorHAnsi" w:cstheme="majorBidi"/>
      <w:i/>
      <w:iCs/>
      <w:color w:val="4F81BD" w:themeColor="accent1"/>
      <w:spacing w:val="15"/>
    </w:rPr>
  </w:style>
  <w:style w:type="character" w:customStyle="1" w:styleId="SubtitleChar">
    <w:name w:val="Subtitle Char"/>
    <w:basedOn w:val="DefaultParagraphFont"/>
    <w:link w:val="Subtitle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ListParagraph">
    <w:name w:val="List Paragraph"/>
    <w:basedOn w:val="Normal"/>
    <w:uiPriority w:val="34"/>
    <w:qFormat/>
    <w:rsid w:val="00FC693F"/>
    <w:pPr>
      <w:spacing w:after="200" w:line="276" w:lineRule="auto"/>
      <w:ind w:left="720"/>
      <w:contextualSpacing/>
    </w:pPr>
    <w:rPr>
      <w:rFonts w:asciiTheme="minorHAnsi" w:eastAsiaTheme="minorEastAsia" w:hAnsiTheme="minorHAnsi" w:cstheme="minorBidi"/>
      <w:sz w:val="22"/>
      <w:szCs w:val="22"/>
    </w:rPr>
  </w:style>
  <w:style w:type="paragraph" w:styleId="BodyText">
    <w:name w:val="Body Text"/>
    <w:basedOn w:val="Normal"/>
    <w:link w:val="BodyTextChar"/>
    <w:uiPriority w:val="99"/>
    <w:unhideWhenUsed/>
    <w:rsid w:val="00AA1D8D"/>
    <w:pPr>
      <w:spacing w:after="120" w:line="276" w:lineRule="auto"/>
    </w:pPr>
    <w:rPr>
      <w:rFonts w:asciiTheme="minorHAnsi" w:eastAsiaTheme="minorEastAsia" w:hAnsiTheme="minorHAnsi" w:cstheme="minorBidi"/>
      <w:sz w:val="22"/>
      <w:szCs w:val="22"/>
    </w:rPr>
  </w:style>
  <w:style w:type="character" w:customStyle="1" w:styleId="BodyTextChar">
    <w:name w:val="Body Text Char"/>
    <w:basedOn w:val="DefaultParagraphFont"/>
    <w:link w:val="BodyText"/>
    <w:uiPriority w:val="99"/>
    <w:rsid w:val="00AA1D8D"/>
  </w:style>
  <w:style w:type="paragraph" w:styleId="BodyText2">
    <w:name w:val="Body Text 2"/>
    <w:basedOn w:val="Normal"/>
    <w:link w:val="BodyText2Char"/>
    <w:uiPriority w:val="99"/>
    <w:unhideWhenUsed/>
    <w:rsid w:val="00AA1D8D"/>
    <w:pPr>
      <w:spacing w:after="120" w:line="480" w:lineRule="auto"/>
    </w:pPr>
    <w:rPr>
      <w:rFonts w:asciiTheme="minorHAnsi" w:eastAsiaTheme="minorEastAsia" w:hAnsiTheme="minorHAnsi" w:cstheme="minorBidi"/>
      <w:sz w:val="22"/>
      <w:szCs w:val="22"/>
    </w:rPr>
  </w:style>
  <w:style w:type="character" w:customStyle="1" w:styleId="BodyText2Char">
    <w:name w:val="Body Text 2 Char"/>
    <w:basedOn w:val="DefaultParagraphFont"/>
    <w:link w:val="BodyText2"/>
    <w:uiPriority w:val="99"/>
    <w:rsid w:val="00AA1D8D"/>
  </w:style>
  <w:style w:type="paragraph" w:styleId="BodyText3">
    <w:name w:val="Body Text 3"/>
    <w:basedOn w:val="Normal"/>
    <w:link w:val="BodyText3Char"/>
    <w:uiPriority w:val="99"/>
    <w:unhideWhenUsed/>
    <w:rsid w:val="00AA1D8D"/>
    <w:pPr>
      <w:spacing w:after="120" w:line="276" w:lineRule="auto"/>
    </w:pPr>
    <w:rPr>
      <w:rFonts w:asciiTheme="minorHAnsi" w:eastAsiaTheme="minorEastAsia" w:hAnsiTheme="minorHAnsi" w:cstheme="minorBidi"/>
      <w:sz w:val="16"/>
      <w:szCs w:val="16"/>
    </w:rPr>
  </w:style>
  <w:style w:type="character" w:customStyle="1" w:styleId="BodyText3Char">
    <w:name w:val="Body Text 3 Char"/>
    <w:basedOn w:val="DefaultParagraphFont"/>
    <w:link w:val="BodyText3"/>
    <w:uiPriority w:val="99"/>
    <w:rsid w:val="00AA1D8D"/>
    <w:rPr>
      <w:sz w:val="16"/>
      <w:szCs w:val="16"/>
    </w:rPr>
  </w:style>
  <w:style w:type="paragraph" w:styleId="List">
    <w:name w:val="List"/>
    <w:basedOn w:val="Normal"/>
    <w:uiPriority w:val="99"/>
    <w:unhideWhenUsed/>
    <w:rsid w:val="00AA1D8D"/>
    <w:pPr>
      <w:spacing w:after="200" w:line="276" w:lineRule="auto"/>
      <w:ind w:left="360" w:hanging="360"/>
      <w:contextualSpacing/>
    </w:pPr>
    <w:rPr>
      <w:rFonts w:asciiTheme="minorHAnsi" w:eastAsiaTheme="minorEastAsia" w:hAnsiTheme="minorHAnsi" w:cstheme="minorBidi"/>
      <w:sz w:val="22"/>
      <w:szCs w:val="22"/>
    </w:rPr>
  </w:style>
  <w:style w:type="paragraph" w:styleId="List2">
    <w:name w:val="List 2"/>
    <w:basedOn w:val="Normal"/>
    <w:uiPriority w:val="99"/>
    <w:unhideWhenUsed/>
    <w:rsid w:val="00326F90"/>
    <w:pPr>
      <w:spacing w:after="200" w:line="276" w:lineRule="auto"/>
      <w:ind w:left="720" w:hanging="360"/>
      <w:contextualSpacing/>
    </w:pPr>
    <w:rPr>
      <w:rFonts w:asciiTheme="minorHAnsi" w:eastAsiaTheme="minorEastAsia" w:hAnsiTheme="minorHAnsi" w:cstheme="minorBidi"/>
      <w:sz w:val="22"/>
      <w:szCs w:val="22"/>
    </w:rPr>
  </w:style>
  <w:style w:type="paragraph" w:styleId="List3">
    <w:name w:val="List 3"/>
    <w:basedOn w:val="Normal"/>
    <w:uiPriority w:val="99"/>
    <w:unhideWhenUsed/>
    <w:rsid w:val="00326F90"/>
    <w:pPr>
      <w:spacing w:after="200" w:line="276" w:lineRule="auto"/>
      <w:ind w:left="1080" w:hanging="360"/>
      <w:contextualSpacing/>
    </w:pPr>
    <w:rPr>
      <w:rFonts w:asciiTheme="minorHAnsi" w:eastAsiaTheme="minorEastAsia" w:hAnsiTheme="minorHAnsi" w:cstheme="minorBidi"/>
      <w:sz w:val="22"/>
      <w:szCs w:val="22"/>
    </w:rPr>
  </w:style>
  <w:style w:type="paragraph" w:styleId="ListBullet">
    <w:name w:val="List Bullet"/>
    <w:basedOn w:val="Normal"/>
    <w:uiPriority w:val="99"/>
    <w:unhideWhenUsed/>
    <w:rsid w:val="00326F90"/>
    <w:pPr>
      <w:numPr>
        <w:numId w:val="1"/>
      </w:numPr>
      <w:spacing w:after="200" w:line="276" w:lineRule="auto"/>
      <w:contextualSpacing/>
    </w:pPr>
    <w:rPr>
      <w:rFonts w:asciiTheme="minorHAnsi" w:eastAsiaTheme="minorEastAsia" w:hAnsiTheme="minorHAnsi" w:cstheme="minorBidi"/>
      <w:sz w:val="22"/>
      <w:szCs w:val="22"/>
    </w:rPr>
  </w:style>
  <w:style w:type="paragraph" w:styleId="ListBullet2">
    <w:name w:val="List Bullet 2"/>
    <w:basedOn w:val="Normal"/>
    <w:uiPriority w:val="99"/>
    <w:unhideWhenUsed/>
    <w:rsid w:val="00326F90"/>
    <w:pPr>
      <w:numPr>
        <w:numId w:val="2"/>
      </w:numPr>
      <w:spacing w:after="200" w:line="276" w:lineRule="auto"/>
      <w:contextualSpacing/>
    </w:pPr>
    <w:rPr>
      <w:rFonts w:asciiTheme="minorHAnsi" w:eastAsiaTheme="minorEastAsia" w:hAnsiTheme="minorHAnsi" w:cstheme="minorBidi"/>
      <w:sz w:val="22"/>
      <w:szCs w:val="22"/>
    </w:rPr>
  </w:style>
  <w:style w:type="paragraph" w:styleId="ListBullet3">
    <w:name w:val="List Bullet 3"/>
    <w:basedOn w:val="Normal"/>
    <w:uiPriority w:val="99"/>
    <w:unhideWhenUsed/>
    <w:rsid w:val="00326F90"/>
    <w:pPr>
      <w:numPr>
        <w:numId w:val="3"/>
      </w:numPr>
      <w:spacing w:after="200" w:line="276" w:lineRule="auto"/>
      <w:contextualSpacing/>
    </w:pPr>
    <w:rPr>
      <w:rFonts w:asciiTheme="minorHAnsi" w:eastAsiaTheme="minorEastAsia" w:hAnsiTheme="minorHAnsi" w:cstheme="minorBidi"/>
      <w:sz w:val="22"/>
      <w:szCs w:val="22"/>
    </w:rPr>
  </w:style>
  <w:style w:type="paragraph" w:styleId="ListNumber">
    <w:name w:val="List Number"/>
    <w:basedOn w:val="Normal"/>
    <w:uiPriority w:val="99"/>
    <w:unhideWhenUsed/>
    <w:rsid w:val="00326F90"/>
    <w:pPr>
      <w:numPr>
        <w:numId w:val="5"/>
      </w:numPr>
      <w:spacing w:after="200" w:line="276" w:lineRule="auto"/>
      <w:contextualSpacing/>
    </w:pPr>
    <w:rPr>
      <w:rFonts w:asciiTheme="minorHAnsi" w:eastAsiaTheme="minorEastAsia" w:hAnsiTheme="minorHAnsi" w:cstheme="minorBidi"/>
      <w:sz w:val="22"/>
      <w:szCs w:val="22"/>
    </w:rPr>
  </w:style>
  <w:style w:type="paragraph" w:styleId="ListNumber2">
    <w:name w:val="List Number 2"/>
    <w:basedOn w:val="Normal"/>
    <w:uiPriority w:val="99"/>
    <w:unhideWhenUsed/>
    <w:rsid w:val="0029639D"/>
    <w:pPr>
      <w:numPr>
        <w:numId w:val="6"/>
      </w:numPr>
      <w:spacing w:after="200" w:line="276" w:lineRule="auto"/>
      <w:contextualSpacing/>
    </w:pPr>
    <w:rPr>
      <w:rFonts w:asciiTheme="minorHAnsi" w:eastAsiaTheme="minorEastAsia" w:hAnsiTheme="minorHAnsi" w:cstheme="minorBidi"/>
      <w:sz w:val="22"/>
      <w:szCs w:val="22"/>
    </w:rPr>
  </w:style>
  <w:style w:type="paragraph" w:styleId="ListNumber3">
    <w:name w:val="List Number 3"/>
    <w:basedOn w:val="Normal"/>
    <w:uiPriority w:val="99"/>
    <w:unhideWhenUsed/>
    <w:rsid w:val="0029639D"/>
    <w:pPr>
      <w:numPr>
        <w:numId w:val="7"/>
      </w:numPr>
      <w:spacing w:after="200" w:line="276" w:lineRule="auto"/>
      <w:contextualSpacing/>
    </w:pPr>
    <w:rPr>
      <w:rFonts w:asciiTheme="minorHAnsi" w:eastAsiaTheme="minorEastAsia" w:hAnsiTheme="minorHAnsi" w:cstheme="minorBidi"/>
      <w:sz w:val="22"/>
      <w:szCs w:val="22"/>
    </w:rPr>
  </w:style>
  <w:style w:type="paragraph" w:styleId="ListContinue">
    <w:name w:val="List Continue"/>
    <w:basedOn w:val="Normal"/>
    <w:uiPriority w:val="99"/>
    <w:unhideWhenUsed/>
    <w:rsid w:val="0029639D"/>
    <w:pPr>
      <w:spacing w:after="120" w:line="276" w:lineRule="auto"/>
      <w:ind w:left="360"/>
      <w:contextualSpacing/>
    </w:pPr>
    <w:rPr>
      <w:rFonts w:asciiTheme="minorHAnsi" w:eastAsiaTheme="minorEastAsia" w:hAnsiTheme="minorHAnsi" w:cstheme="minorBidi"/>
      <w:sz w:val="22"/>
      <w:szCs w:val="22"/>
    </w:rPr>
  </w:style>
  <w:style w:type="paragraph" w:styleId="ListContinue2">
    <w:name w:val="List Continue 2"/>
    <w:basedOn w:val="Normal"/>
    <w:uiPriority w:val="99"/>
    <w:unhideWhenUsed/>
    <w:rsid w:val="0029639D"/>
    <w:pPr>
      <w:spacing w:after="120" w:line="276" w:lineRule="auto"/>
      <w:ind w:left="720"/>
      <w:contextualSpacing/>
    </w:pPr>
    <w:rPr>
      <w:rFonts w:asciiTheme="minorHAnsi" w:eastAsiaTheme="minorEastAsia" w:hAnsiTheme="minorHAnsi" w:cstheme="minorBidi"/>
      <w:sz w:val="22"/>
      <w:szCs w:val="22"/>
    </w:rPr>
  </w:style>
  <w:style w:type="paragraph" w:styleId="ListContinue3">
    <w:name w:val="List Continue 3"/>
    <w:basedOn w:val="Normal"/>
    <w:uiPriority w:val="99"/>
    <w:unhideWhenUsed/>
    <w:rsid w:val="0029639D"/>
    <w:pPr>
      <w:spacing w:after="120" w:line="276" w:lineRule="auto"/>
      <w:ind w:left="1080"/>
      <w:contextualSpacing/>
    </w:pPr>
    <w:rPr>
      <w:rFonts w:asciiTheme="minorHAnsi" w:eastAsiaTheme="minorEastAsia" w:hAnsiTheme="minorHAnsi" w:cstheme="minorBidi"/>
      <w:sz w:val="22"/>
      <w:szCs w:val="22"/>
    </w:rPr>
  </w:style>
  <w:style w:type="paragraph" w:styleId="MacroText">
    <w:name w:val="macro"/>
    <w:link w:val="MacroTextChar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MacroTextChar">
    <w:name w:val="Macro Text Char"/>
    <w:basedOn w:val="DefaultParagraphFont"/>
    <w:link w:val="MacroText"/>
    <w:uiPriority w:val="99"/>
    <w:rsid w:val="0029639D"/>
    <w:rPr>
      <w:rFonts w:ascii="Courier" w:hAnsi="Courier"/>
      <w:sz w:val="20"/>
      <w:szCs w:val="20"/>
    </w:rPr>
  </w:style>
  <w:style w:type="paragraph" w:styleId="Quote">
    <w:name w:val="Quote"/>
    <w:basedOn w:val="Normal"/>
    <w:next w:val="Normal"/>
    <w:link w:val="QuoteChar"/>
    <w:uiPriority w:val="29"/>
    <w:qFormat/>
    <w:rsid w:val="00FC693F"/>
    <w:pPr>
      <w:spacing w:after="200" w:line="276" w:lineRule="auto"/>
    </w:pPr>
    <w:rPr>
      <w:rFonts w:asciiTheme="minorHAnsi" w:eastAsiaTheme="minorEastAsia" w:hAnsiTheme="minorHAnsi" w:cstheme="minorBidi"/>
      <w:i/>
      <w:iCs/>
      <w:color w:val="000000" w:themeColor="text1"/>
      <w:sz w:val="22"/>
      <w:szCs w:val="22"/>
    </w:rPr>
  </w:style>
  <w:style w:type="character" w:customStyle="1" w:styleId="QuoteChar">
    <w:name w:val="Quote Char"/>
    <w:basedOn w:val="DefaultParagraphFont"/>
    <w:link w:val="Quote"/>
    <w:uiPriority w:val="29"/>
    <w:rsid w:val="00FC693F"/>
    <w:rPr>
      <w:i/>
      <w:iCs/>
      <w:color w:val="000000" w:themeColor="text1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FC693F"/>
    <w:rPr>
      <w:b/>
      <w:bCs/>
      <w:color w:val="4F81BD" w:themeColor="accent1"/>
      <w:sz w:val="18"/>
      <w:szCs w:val="18"/>
    </w:rPr>
  </w:style>
  <w:style w:type="character" w:styleId="Strong">
    <w:name w:val="Strong"/>
    <w:basedOn w:val="DefaultParagraphFont"/>
    <w:uiPriority w:val="22"/>
    <w:qFormat/>
    <w:rsid w:val="00FC693F"/>
    <w:rPr>
      <w:b/>
      <w:bCs/>
    </w:rPr>
  </w:style>
  <w:style w:type="character" w:styleId="Emphasis">
    <w:name w:val="Emphasis"/>
    <w:basedOn w:val="DefaultParagraphFont"/>
    <w:uiPriority w:val="20"/>
    <w:qFormat/>
    <w:rsid w:val="00FC693F"/>
    <w:rPr>
      <w:i/>
      <w:iCs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FC693F"/>
    <w:pPr>
      <w:pBdr>
        <w:bottom w:val="single" w:sz="4" w:space="4" w:color="4F81BD" w:themeColor="accent1"/>
      </w:pBdr>
      <w:spacing w:before="200" w:after="280" w:line="276" w:lineRule="auto"/>
      <w:ind w:left="936" w:right="936"/>
    </w:pPr>
    <w:rPr>
      <w:rFonts w:asciiTheme="minorHAnsi" w:eastAsiaTheme="minorEastAsia" w:hAnsiTheme="minorHAnsi" w:cstheme="minorBidi"/>
      <w:b/>
      <w:bCs/>
      <w:i/>
      <w:iCs/>
      <w:color w:val="4F81BD" w:themeColor="accent1"/>
      <w:sz w:val="22"/>
      <w:szCs w:val="22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FC693F"/>
    <w:rPr>
      <w:b/>
      <w:bCs/>
      <w:i/>
      <w:iCs/>
      <w:color w:val="4F81BD" w:themeColor="accent1"/>
    </w:rPr>
  </w:style>
  <w:style w:type="character" w:styleId="SubtleEmphasis">
    <w:name w:val="Subtle Emphasis"/>
    <w:basedOn w:val="DefaultParagraphFont"/>
    <w:uiPriority w:val="19"/>
    <w:qFormat/>
    <w:rsid w:val="00FC693F"/>
    <w:rPr>
      <w:i/>
      <w:iCs/>
      <w:color w:val="808080" w:themeColor="text1" w:themeTint="7F"/>
    </w:rPr>
  </w:style>
  <w:style w:type="character" w:styleId="IntenseEmphasis">
    <w:name w:val="Intense Emphasis"/>
    <w:basedOn w:val="DefaultParagraphFont"/>
    <w:uiPriority w:val="21"/>
    <w:qFormat/>
    <w:rsid w:val="00FC693F"/>
    <w:rPr>
      <w:b/>
      <w:bCs/>
      <w:i/>
      <w:iCs/>
      <w:color w:val="4F81BD" w:themeColor="accent1"/>
    </w:rPr>
  </w:style>
  <w:style w:type="character" w:styleId="SubtleReference">
    <w:name w:val="Subtle Reference"/>
    <w:basedOn w:val="DefaultParagraphFont"/>
    <w:uiPriority w:val="31"/>
    <w:qFormat/>
    <w:rsid w:val="00FC693F"/>
    <w:rPr>
      <w:smallCaps/>
      <w:color w:val="C0504D" w:themeColor="accent2"/>
      <w:u w:val="single"/>
    </w:rPr>
  </w:style>
  <w:style w:type="character" w:styleId="IntenseReference">
    <w:name w:val="Intense Reference"/>
    <w:basedOn w:val="DefaultParagraphFont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BookTitle">
    <w:name w:val="Book Title"/>
    <w:basedOn w:val="DefaultParagraphFont"/>
    <w:uiPriority w:val="33"/>
    <w:qFormat/>
    <w:rsid w:val="00FC693F"/>
    <w:rPr>
      <w:b/>
      <w:bCs/>
      <w:smallCaps/>
      <w:spacing w:val="5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FC693F"/>
    <w:pPr>
      <w:outlineLvl w:val="9"/>
    </w:pPr>
  </w:style>
  <w:style w:type="table" w:styleId="TableGrid">
    <w:name w:val="Table Grid"/>
    <w:basedOn w:val="TableNormal"/>
    <w:uiPriority w:val="59"/>
    <w:rsid w:val="00FC693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LightShading">
    <w:name w:val="Light Shading"/>
    <w:basedOn w:val="TableNormal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LightShading-Accent1">
    <w:name w:val="Light Shading Accent 1"/>
    <w:basedOn w:val="TableNormal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LightShading-Accent2">
    <w:name w:val="Light Shading Accent 2"/>
    <w:basedOn w:val="TableNormal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Borders>
        <w:top w:val="single" w:sz="8" w:space="0" w:color="C0504D" w:themeColor="accent2"/>
        <w:bottom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LightShading-Accent3">
    <w:name w:val="Light Shading Accent 3"/>
    <w:basedOn w:val="TableNormal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LightShading-Accent4">
    <w:name w:val="Light Shading Accent 4"/>
    <w:basedOn w:val="TableNormal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Borders>
        <w:top w:val="single" w:sz="8" w:space="0" w:color="8064A2" w:themeColor="accent4"/>
        <w:bottom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LightShading-Accent5">
    <w:name w:val="Light Shading Accent 5"/>
    <w:basedOn w:val="TableNormal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Borders>
        <w:top w:val="single" w:sz="8" w:space="0" w:color="4BACC6" w:themeColor="accent5"/>
        <w:bottom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LightShading-Accent6">
    <w:name w:val="Light Shading Accent 6"/>
    <w:basedOn w:val="TableNormal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Borders>
        <w:top w:val="single" w:sz="8" w:space="0" w:color="F79646" w:themeColor="accent6"/>
        <w:bottom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LightList">
    <w:name w:val="Light List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ghtList-Accent1">
    <w:name w:val="Light List Accent 1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LightList-Accent2">
    <w:name w:val="Light List Accent 2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LightList-Accent3">
    <w:name w:val="Light List Accent 3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LightList-Accent4">
    <w:name w:val="Light List Accent 4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LightList-Accent5">
    <w:name w:val="Light List Accent 5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LightList-Accent6">
    <w:name w:val="Light List Accent 6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LightGrid">
    <w:name w:val="Light Grid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LightGrid-Accent1">
    <w:name w:val="Light Grid Accent 1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LightGrid-Accent2">
    <w:name w:val="Light Grid Accent 2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LightGrid-Accent3">
    <w:name w:val="Light Grid Accent 3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LightGrid-Accent4">
    <w:name w:val="Light Grid Accent 4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LightGrid-Accent5">
    <w:name w:val="Light Grid Accent 5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LightGrid-Accent6">
    <w:name w:val="Light Grid Accent 6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MediumShading1">
    <w:name w:val="Medium Shading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1">
    <w:name w:val="Medium Shading 1 Accent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2">
    <w:name w:val="Medium Shading 1 Accent 2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3">
    <w:name w:val="Medium Shading 1 Accent 3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4">
    <w:name w:val="Medium Shading 1 Accent 4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5">
    <w:name w:val="Medium Shading 1 Accent 5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6">
    <w:name w:val="Medium Shading 1 Accent 6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2">
    <w:name w:val="Medium Shading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1">
    <w:name w:val="Medium Shading 2 Accent 1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2">
    <w:name w:val="Medium Shading 2 Accent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3">
    <w:name w:val="Medium Shading 2 Accent 3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4">
    <w:name w:val="Medium Shading 2 Accent 4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5">
    <w:name w:val="Medium Shading 2 Accent 5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6">
    <w:name w:val="Medium Shading 2 Accent 6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List1">
    <w:name w:val="Medium Lis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MediumList1-Accent1">
    <w:name w:val="Medium List 1 Accen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MediumList1-Accent2">
    <w:name w:val="Medium List 1 Accent 2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bottom w:val="single" w:sz="8" w:space="0" w:color="C0504D" w:themeColor="accent2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MediumList1-Accent3">
    <w:name w:val="Medium List 1 Accent 3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MediumList1-Accent4">
    <w:name w:val="Medium List 1 Accent 4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bottom w:val="single" w:sz="8" w:space="0" w:color="8064A2" w:themeColor="accent4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MediumList1-Accent5">
    <w:name w:val="Medium List 1 Accent 5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bottom w:val="single" w:sz="8" w:space="0" w:color="4BACC6" w:themeColor="accent5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MediumList1-Accent6">
    <w:name w:val="Medium List 1 Accent 6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bottom w:val="single" w:sz="8" w:space="0" w:color="F79646" w:themeColor="accent6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MediumList2">
    <w:name w:val="Medium Lis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1">
    <w:name w:val="Medium List 2 Accent 1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2">
    <w:name w:val="Medium List 2 Accen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3">
    <w:name w:val="Medium List 2 Accent 3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4">
    <w:name w:val="Medium List 2 Accent 4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5">
    <w:name w:val="Medium List 2 Accent 5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6">
    <w:name w:val="Medium List 2 Accent 6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Grid1">
    <w:name w:val="Medium Grid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MediumGrid1-Accent1">
    <w:name w:val="Medium Grid 1 Accent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MediumGrid1-Accent2">
    <w:name w:val="Medium Grid 1 Accent 2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MediumGrid1-Accent3">
    <w:name w:val="Medium Grid 1 Accent 3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MediumGrid1-Accent4">
    <w:name w:val="Medium Grid 1 Accent 4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MediumGrid1-Accent5">
    <w:name w:val="Medium Grid 1 Accent 5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MediumGrid1-Accent6">
    <w:name w:val="Medium Grid 1 Accent 6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MediumGrid2">
    <w:name w:val="Medium Grid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1">
    <w:name w:val="Medium Grid 2 Accent 1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2">
    <w:name w:val="Medium Grid 2 Accent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3">
    <w:name w:val="Medium Grid 2 Accent 3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4">
    <w:name w:val="Medium Grid 2 Accent 4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5">
    <w:name w:val="Medium Grid 2 Accent 5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6">
    <w:name w:val="Medium Grid 2 Accent 6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3">
    <w:name w:val="Medium Grid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MediumGrid3-Accent1">
    <w:name w:val="Medium Grid 3 Accent 1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MediumGrid3-Accent2">
    <w:name w:val="Medium Grid 3 Accent 2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MediumGrid3-Accent3">
    <w:name w:val="Medium Grid 3 Accent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MediumGrid3-Accent4">
    <w:name w:val="Medium Grid 3 Accent 4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MediumGrid3-Accent5">
    <w:name w:val="Medium Grid 3 Accent 5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MediumGrid3-Accent6">
    <w:name w:val="Medium Grid 3 Accent 6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DarkList">
    <w:name w:val="Dark List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DarkList-Accent1">
    <w:name w:val="Dark List Accent 1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DarkList-Accent2">
    <w:name w:val="Dark List Accent 2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DarkList-Accent3">
    <w:name w:val="Dark List Accent 3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DarkList-Accent4">
    <w:name w:val="Dark List Accent 4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DarkList-Accent5">
    <w:name w:val="Dark List Accent 5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DarkList-Accent6">
    <w:name w:val="Dark List Accent 6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ColorfulShading">
    <w:name w:val="Colorful Shading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1">
    <w:name w:val="Colorful Shading Accent 1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2">
    <w:name w:val="Colorful Shading Accent 2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3">
    <w:name w:val="Colorful Shading Accent 3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Shading-Accent4">
    <w:name w:val="Colorful Shading Accent 4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5">
    <w:name w:val="Colorful Shading Accent 5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6">
    <w:name w:val="Colorful Shading Accent 6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List">
    <w:name w:val="Colorful List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ColorfulList-Accent1">
    <w:name w:val="Colorful List Accent 1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ColorfulList-Accent2">
    <w:name w:val="Colorful List Accent 2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ColorfulList-Accent3">
    <w:name w:val="Colorful List Accent 3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ColorfulList-Accent4">
    <w:name w:val="Colorful List Accent 4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ColorfulList-Accent5">
    <w:name w:val="Colorful List Accent 5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ColorfulList-Accent6">
    <w:name w:val="Colorful List Accent 6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ColorfulGrid">
    <w:name w:val="Colorful Grid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ColorfulGrid-Accent1">
    <w:name w:val="Colorful Grid Accent 1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ColorfulGrid-Accent2">
    <w:name w:val="Colorful Grid Accent 2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ColorfulGrid-Accent3">
    <w:name w:val="Colorful Grid Accent 3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Grid-Accent4">
    <w:name w:val="Colorful Grid Accent 4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ColorfulGrid-Accent5">
    <w:name w:val="Colorful Grid Accent 5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ColorfulGrid-Accent6">
    <w:name w:val="Colorful Grid Accent 6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character" w:styleId="Hyperlink">
    <w:name w:val="Hyperlink"/>
    <w:basedOn w:val="DefaultParagraphFont"/>
    <w:uiPriority w:val="99"/>
    <w:unhideWhenUsed/>
    <w:rsid w:val="002B00CA"/>
    <w:rPr>
      <w:color w:val="0000FF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2B00CA"/>
    <w:rPr>
      <w:color w:val="605E5C"/>
      <w:shd w:val="clear" w:color="auto" w:fill="E1DFDD"/>
    </w:rPr>
  </w:style>
  <w:style w:type="character" w:styleId="HTMLCode">
    <w:name w:val="HTML Code"/>
    <w:basedOn w:val="DefaultParagraphFont"/>
    <w:uiPriority w:val="99"/>
    <w:semiHidden/>
    <w:unhideWhenUsed/>
    <w:rsid w:val="003739A0"/>
    <w:rPr>
      <w:rFonts w:ascii="Courier New" w:eastAsia="Times New Roman" w:hAnsi="Courier New" w:cs="Courier New"/>
      <w:sz w:val="20"/>
      <w:szCs w:val="20"/>
    </w:rPr>
  </w:style>
  <w:style w:type="character" w:styleId="FollowedHyperlink">
    <w:name w:val="FollowedHyperlink"/>
    <w:basedOn w:val="DefaultParagraphFont"/>
    <w:uiPriority w:val="99"/>
    <w:semiHidden/>
    <w:unhideWhenUsed/>
    <w:rsid w:val="00AF5C7F"/>
    <w:rPr>
      <w:color w:val="800080" w:themeColor="followedHyperlink"/>
      <w:u w:val="single"/>
    </w:rPr>
  </w:style>
  <w:style w:type="paragraph" w:styleId="NormalWeb">
    <w:name w:val="Normal (Web)"/>
    <w:basedOn w:val="Normal"/>
    <w:uiPriority w:val="99"/>
    <w:unhideWhenUsed/>
    <w:rsid w:val="000A2D0C"/>
    <w:pPr>
      <w:spacing w:before="100" w:beforeAutospacing="1" w:after="100" w:afterAutospacing="1"/>
    </w:pPr>
  </w:style>
  <w:style w:type="paragraph" w:customStyle="1" w:styleId="comp">
    <w:name w:val="comp"/>
    <w:basedOn w:val="Normal"/>
    <w:rsid w:val="000A2D0C"/>
    <w:pPr>
      <w:spacing w:before="100" w:beforeAutospacing="1" w:after="100" w:afterAutospacing="1"/>
    </w:pPr>
  </w:style>
  <w:style w:type="paragraph" w:styleId="z-TopofForm">
    <w:name w:val="HTML Top of Form"/>
    <w:basedOn w:val="Normal"/>
    <w:next w:val="Normal"/>
    <w:link w:val="z-TopofFormChar"/>
    <w:hidden/>
    <w:uiPriority w:val="99"/>
    <w:semiHidden/>
    <w:unhideWhenUsed/>
    <w:rsid w:val="000A2D0C"/>
    <w:pPr>
      <w:pBdr>
        <w:bottom w:val="single" w:sz="6" w:space="1" w:color="auto"/>
      </w:pBdr>
      <w:jc w:val="center"/>
    </w:pPr>
    <w:rPr>
      <w:rFonts w:ascii="Arial" w:hAnsi="Arial" w:cs="Arial"/>
      <w:vanish/>
      <w:sz w:val="16"/>
      <w:szCs w:val="16"/>
    </w:rPr>
  </w:style>
  <w:style w:type="character" w:customStyle="1" w:styleId="z-TopofFormChar">
    <w:name w:val="z-Top of Form Char"/>
    <w:basedOn w:val="DefaultParagraphFont"/>
    <w:link w:val="z-TopofForm"/>
    <w:uiPriority w:val="99"/>
    <w:semiHidden/>
    <w:rsid w:val="000A2D0C"/>
    <w:rPr>
      <w:rFonts w:ascii="Arial" w:eastAsia="Times New Roman" w:hAnsi="Arial" w:cs="Arial"/>
      <w:vanish/>
      <w:sz w:val="16"/>
      <w:szCs w:val="16"/>
    </w:rPr>
  </w:style>
  <w:style w:type="paragraph" w:styleId="z-BottomofForm">
    <w:name w:val="HTML Bottom of Form"/>
    <w:basedOn w:val="Normal"/>
    <w:next w:val="Normal"/>
    <w:link w:val="z-BottomofFormChar"/>
    <w:hidden/>
    <w:uiPriority w:val="99"/>
    <w:semiHidden/>
    <w:unhideWhenUsed/>
    <w:rsid w:val="000A2D0C"/>
    <w:pPr>
      <w:pBdr>
        <w:top w:val="single" w:sz="6" w:space="1" w:color="auto"/>
      </w:pBdr>
      <w:jc w:val="center"/>
    </w:pPr>
    <w:rPr>
      <w:rFonts w:ascii="Arial" w:hAnsi="Arial" w:cs="Arial"/>
      <w:vanish/>
      <w:sz w:val="16"/>
      <w:szCs w:val="16"/>
    </w:rPr>
  </w:style>
  <w:style w:type="character" w:customStyle="1" w:styleId="z-BottomofFormChar">
    <w:name w:val="z-Bottom of Form Char"/>
    <w:basedOn w:val="DefaultParagraphFont"/>
    <w:link w:val="z-BottomofForm"/>
    <w:uiPriority w:val="99"/>
    <w:semiHidden/>
    <w:rsid w:val="000A2D0C"/>
    <w:rPr>
      <w:rFonts w:ascii="Arial" w:eastAsia="Times New Roman" w:hAnsi="Arial" w:cs="Arial"/>
      <w:vanish/>
      <w:sz w:val="16"/>
      <w:szCs w:val="16"/>
    </w:rPr>
  </w:style>
  <w:style w:type="paragraph" w:customStyle="1" w:styleId="wprm-recipe-ingredient">
    <w:name w:val="wprm-recipe-ingredient"/>
    <w:basedOn w:val="Normal"/>
    <w:rsid w:val="000B6282"/>
    <w:pPr>
      <w:spacing w:before="100" w:beforeAutospacing="1" w:after="100" w:afterAutospacing="1"/>
    </w:pPr>
  </w:style>
  <w:style w:type="character" w:customStyle="1" w:styleId="wprm-recipe-ingredient-amount">
    <w:name w:val="wprm-recipe-ingredient-amount"/>
    <w:basedOn w:val="DefaultParagraphFont"/>
    <w:rsid w:val="000B6282"/>
  </w:style>
  <w:style w:type="character" w:customStyle="1" w:styleId="wprm-recipe-ingredient-name">
    <w:name w:val="wprm-recipe-ingredient-name"/>
    <w:basedOn w:val="DefaultParagraphFont"/>
    <w:rsid w:val="000B6282"/>
  </w:style>
  <w:style w:type="character" w:customStyle="1" w:styleId="wprm-recipe-ingredient-unit">
    <w:name w:val="wprm-recipe-ingredient-unit"/>
    <w:basedOn w:val="DefaultParagraphFont"/>
    <w:rsid w:val="000B6282"/>
  </w:style>
  <w:style w:type="character" w:customStyle="1" w:styleId="wprm-recipe-ingredient-notes">
    <w:name w:val="wprm-recipe-ingredient-notes"/>
    <w:basedOn w:val="DefaultParagraphFont"/>
    <w:rsid w:val="000B6282"/>
  </w:style>
  <w:style w:type="character" w:customStyle="1" w:styleId="wprm-dynamic-quantity">
    <w:name w:val="wprm-dynamic-quantity"/>
    <w:basedOn w:val="DefaultParagraphFont"/>
    <w:rsid w:val="00DB4046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5160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144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354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526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248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906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0144376">
          <w:marLeft w:val="0"/>
          <w:marRight w:val="0"/>
          <w:marTop w:val="0"/>
          <w:marBottom w:val="7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5099255">
          <w:marLeft w:val="0"/>
          <w:marRight w:val="0"/>
          <w:marTop w:val="0"/>
          <w:marBottom w:val="7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2432970">
          <w:marLeft w:val="0"/>
          <w:marRight w:val="0"/>
          <w:marTop w:val="0"/>
          <w:marBottom w:val="7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7263694">
          <w:marLeft w:val="0"/>
          <w:marRight w:val="0"/>
          <w:marTop w:val="0"/>
          <w:marBottom w:val="7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2032490">
          <w:marLeft w:val="0"/>
          <w:marRight w:val="0"/>
          <w:marTop w:val="0"/>
          <w:marBottom w:val="7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8134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9383425">
          <w:marLeft w:val="0"/>
          <w:marRight w:val="0"/>
          <w:marTop w:val="720"/>
          <w:marBottom w:val="7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84226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226763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94215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45376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4360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0581021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99328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972428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03645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953808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01046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4219910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3862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7789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7429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23507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0092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4093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58683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9307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9679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9522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79528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670686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89202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854922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22728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0962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8094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4674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3717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9423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8773332">
          <w:marLeft w:val="0"/>
          <w:marRight w:val="0"/>
          <w:marTop w:val="0"/>
          <w:marBottom w:val="7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0824562">
          <w:marLeft w:val="0"/>
          <w:marRight w:val="0"/>
          <w:marTop w:val="0"/>
          <w:marBottom w:val="7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8021307">
          <w:marLeft w:val="0"/>
          <w:marRight w:val="0"/>
          <w:marTop w:val="0"/>
          <w:marBottom w:val="7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7842160">
          <w:marLeft w:val="0"/>
          <w:marRight w:val="0"/>
          <w:marTop w:val="0"/>
          <w:marBottom w:val="7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40098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23688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9649488">
          <w:marLeft w:val="0"/>
          <w:marRight w:val="0"/>
          <w:marTop w:val="0"/>
          <w:marBottom w:val="7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9384175">
          <w:marLeft w:val="0"/>
          <w:marRight w:val="0"/>
          <w:marTop w:val="0"/>
          <w:marBottom w:val="7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7815989">
          <w:marLeft w:val="0"/>
          <w:marRight w:val="0"/>
          <w:marTop w:val="0"/>
          <w:marBottom w:val="7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0878477">
          <w:marLeft w:val="0"/>
          <w:marRight w:val="0"/>
          <w:marTop w:val="0"/>
          <w:marBottom w:val="7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1804837">
          <w:marLeft w:val="0"/>
          <w:marRight w:val="0"/>
          <w:marTop w:val="0"/>
          <w:marBottom w:val="7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73591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6811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2340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0883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515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5578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21225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90748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117715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093198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2974169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719777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429511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257273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802090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486277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3348385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975587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062024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5449485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072360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785780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222901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431428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36330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8401516">
          <w:marLeft w:val="0"/>
          <w:marRight w:val="0"/>
          <w:marTop w:val="0"/>
          <w:marBottom w:val="7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2907288">
          <w:marLeft w:val="0"/>
          <w:marRight w:val="0"/>
          <w:marTop w:val="0"/>
          <w:marBottom w:val="7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5904562">
          <w:marLeft w:val="0"/>
          <w:marRight w:val="0"/>
          <w:marTop w:val="0"/>
          <w:marBottom w:val="7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6956454">
          <w:marLeft w:val="0"/>
          <w:marRight w:val="0"/>
          <w:marTop w:val="0"/>
          <w:marBottom w:val="7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56522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1319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4715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image" Target="media/image2.pn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5" Type="http://schemas.openxmlformats.org/officeDocument/2006/relationships/webSettings" Target="webSettings.xml"/><Relationship Id="rId4" Type="http://schemas.openxmlformats.org/officeDocument/2006/relationships/settings" Target="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EF278816-EC6F-A645-907D-7F25AECB1D4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1109</TotalTime>
  <Pages>3</Pages>
  <Words>354</Words>
  <Characters>2022</Characters>
  <Application>Microsoft Office Word</Application>
  <DocSecurity>0</DocSecurity>
  <Lines>16</Lines>
  <Paragraphs>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Manager/>
  <Company/>
  <LinksUpToDate>false</LinksUpToDate>
  <CharactersWithSpaces>2372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python-docx</dc:creator>
  <cp:keywords/>
  <dc:description>generated by python-docx</dc:description>
  <cp:lastModifiedBy>Scot Reinke</cp:lastModifiedBy>
  <cp:revision>70</cp:revision>
  <dcterms:created xsi:type="dcterms:W3CDTF">2013-12-23T23:15:00Z</dcterms:created>
  <dcterms:modified xsi:type="dcterms:W3CDTF">2025-07-05T16:26:00Z</dcterms:modified>
  <cp:category/>
</cp:coreProperties>
</file>